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043988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eastAsia="SimSun" w:cs="Times New Roman"/>
          <w:color w:val="000000"/>
          <w:kern w:val="0"/>
          <w:sz w:val="28"/>
          <w:szCs w:val="28"/>
          <w:lang w:val="en-IN" w:eastAsia="zh-CN" w:bidi="ar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IN"/>
        </w:rPr>
        <w:t>7</w:t>
      </w:r>
    </w:p>
    <w:p w14:paraId="33E48D4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Georeferencing Topo Sheets and Scanned Maps </w:t>
      </w:r>
    </w:p>
    <w:p w14:paraId="2D0731ED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Georeferencing Aerial Imagery </w:t>
      </w:r>
    </w:p>
    <w:p w14:paraId="359C427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Digitizing Map Data</w:t>
      </w:r>
    </w:p>
    <w:p w14:paraId="24084454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29C47F91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Georeferencing Topo Sheets and Scanned Maps 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481C3083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OSM Place search &gt; Search :”Maharashtra” and select &gt;</w:t>
      </w:r>
    </w:p>
    <w:p w14:paraId="1A4C39E1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507355" cy="2505710"/>
            <wp:effectExtent l="9525" t="9525" r="15240" b="146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25057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D504CD">
      <w:pPr>
        <w:rPr>
          <w:rFonts w:hint="default" w:ascii="Times New Roman" w:hAnsi="Times New Roman" w:cs="Times New Roman"/>
          <w:sz w:val="24"/>
          <w:szCs w:val="24"/>
        </w:rPr>
      </w:pPr>
    </w:p>
    <w:p w14:paraId="15656C23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OSM Place search &gt; Select Create mask from slected object option &gt;</w:t>
      </w:r>
    </w:p>
    <w:p w14:paraId="148DF3F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070350" cy="3515360"/>
            <wp:effectExtent l="9525" t="9525" r="19685" b="1079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70350" cy="35153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0B8ABC">
      <w:pPr>
        <w:rPr>
          <w:rFonts w:hint="default" w:ascii="Times New Roman" w:hAnsi="Times New Roman" w:cs="Times New Roman"/>
          <w:sz w:val="24"/>
          <w:szCs w:val="24"/>
        </w:rPr>
      </w:pPr>
    </w:p>
    <w:p w14:paraId="77309B61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Creating mask &gt;</w:t>
      </w:r>
    </w:p>
    <w:p w14:paraId="5FC73F8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494020" cy="2794000"/>
            <wp:effectExtent l="9525" t="9525" r="13335" b="158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94020" cy="279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B361E5">
      <w:pPr>
        <w:rPr>
          <w:rFonts w:hint="default" w:ascii="Times New Roman" w:hAnsi="Times New Roman" w:cs="Times New Roman"/>
          <w:sz w:val="24"/>
          <w:szCs w:val="24"/>
        </w:rPr>
      </w:pPr>
    </w:p>
    <w:p w14:paraId="2D282E9A">
      <w:pPr>
        <w:rPr>
          <w:rFonts w:hint="default" w:ascii="Times New Roman" w:hAnsi="Times New Roman" w:cs="Times New Roman"/>
          <w:sz w:val="24"/>
          <w:szCs w:val="24"/>
        </w:rPr>
      </w:pPr>
    </w:p>
    <w:p w14:paraId="5F7C286D">
      <w:pPr>
        <w:rPr>
          <w:rFonts w:hint="default" w:ascii="Times New Roman" w:hAnsi="Times New Roman" w:cs="Times New Roman"/>
          <w:sz w:val="24"/>
          <w:szCs w:val="24"/>
        </w:rPr>
      </w:pPr>
    </w:p>
    <w:p w14:paraId="7D354092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Raster &gt; Georeferencer.. &gt;</w:t>
      </w:r>
    </w:p>
    <w:p w14:paraId="35E3D56E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618230" cy="1614805"/>
            <wp:effectExtent l="9525" t="9525" r="14605" b="215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18230" cy="1614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8AD72D">
      <w:pPr>
        <w:rPr>
          <w:rFonts w:hint="default" w:ascii="Times New Roman" w:hAnsi="Times New Roman" w:cs="Times New Roman"/>
          <w:sz w:val="24"/>
          <w:szCs w:val="24"/>
        </w:rPr>
      </w:pPr>
    </w:p>
    <w:p w14:paraId="7FC2E6F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Georefrencer &gt; Go to File &gt; Select Open Raster Option &gt;</w:t>
      </w:r>
    </w:p>
    <w:p w14:paraId="28FC4606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155440" cy="1841500"/>
            <wp:effectExtent l="9525" t="9525" r="10795" b="2349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55440" cy="18415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77D10A">
      <w:pPr>
        <w:rPr>
          <w:rFonts w:hint="default" w:ascii="Times New Roman" w:hAnsi="Times New Roman" w:cs="Times New Roman"/>
          <w:sz w:val="24"/>
          <w:szCs w:val="24"/>
        </w:rPr>
      </w:pPr>
    </w:p>
    <w:p w14:paraId="44DFA6E5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Maharashtra Image from Local Storage &gt; Open &gt;</w:t>
      </w:r>
    </w:p>
    <w:p w14:paraId="5D5F0DF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215130" cy="2643505"/>
            <wp:effectExtent l="9525" t="9525" r="12065" b="139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15130" cy="2643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74F14D">
      <w:pPr>
        <w:rPr>
          <w:rFonts w:hint="default" w:ascii="Times New Roman" w:hAnsi="Times New Roman" w:cs="Times New Roman"/>
          <w:sz w:val="24"/>
          <w:szCs w:val="24"/>
        </w:rPr>
      </w:pPr>
    </w:p>
    <w:p w14:paraId="0DDB0CFB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adding maharashtra image at georefrencer &gt;</w:t>
      </w:r>
    </w:p>
    <w:p w14:paraId="6EB4A65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74565" cy="3653790"/>
            <wp:effectExtent l="9525" t="9525" r="1651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74565" cy="36537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BB3E80">
      <w:pPr>
        <w:rPr>
          <w:rFonts w:hint="default" w:ascii="Times New Roman" w:hAnsi="Times New Roman" w:cs="Times New Roman"/>
          <w:sz w:val="24"/>
          <w:szCs w:val="24"/>
        </w:rPr>
      </w:pPr>
    </w:p>
    <w:p w14:paraId="6DF9D82A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Georefrencer &gt; Go to Edit &gt; Select Add Point Option &gt;</w:t>
      </w:r>
    </w:p>
    <w:p w14:paraId="3FF6EECD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2505710" cy="1020445"/>
            <wp:effectExtent l="9525" t="9525" r="14605" b="215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10204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AE8AA8">
      <w:pPr>
        <w:rPr>
          <w:rFonts w:hint="default" w:ascii="Times New Roman" w:hAnsi="Times New Roman" w:cs="Times New Roman"/>
          <w:sz w:val="24"/>
          <w:szCs w:val="24"/>
        </w:rPr>
      </w:pPr>
    </w:p>
    <w:p w14:paraId="0DC9E6B8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Enter Map Coordinates &gt; Select ‘From Map Canvas’ Option &gt;</w:t>
      </w:r>
    </w:p>
    <w:p w14:paraId="326A676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71695" cy="2747010"/>
            <wp:effectExtent l="9525" t="9525" r="12700" b="171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71695" cy="27470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CABD26">
      <w:pPr>
        <w:rPr>
          <w:rFonts w:hint="default" w:ascii="Times New Roman" w:hAnsi="Times New Roman" w:cs="Times New Roman"/>
          <w:sz w:val="24"/>
          <w:szCs w:val="24"/>
        </w:rPr>
      </w:pPr>
    </w:p>
    <w:p w14:paraId="31CD808D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After selecting points from Map canvas it updated at X and Y &gt; Click Ok &gt;</w:t>
      </w:r>
    </w:p>
    <w:p w14:paraId="70E0C50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44720" cy="2746375"/>
            <wp:effectExtent l="9525" t="9525" r="15875" b="177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44720" cy="2746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DA2BD2">
      <w:pPr>
        <w:rPr>
          <w:rFonts w:hint="default" w:ascii="Times New Roman" w:hAnsi="Times New Roman" w:cs="Times New Roman"/>
          <w:sz w:val="24"/>
          <w:szCs w:val="24"/>
        </w:rPr>
      </w:pPr>
    </w:p>
    <w:p w14:paraId="5B8549AD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Georefrencer window after adding points to the map &gt;</w:t>
      </w:r>
    </w:p>
    <w:p w14:paraId="50C46F50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562475" cy="3492500"/>
            <wp:effectExtent l="9525" t="9525" r="15240" b="184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34925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47F236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Georefrencer &gt; Go to Settings &gt; Select Transformation Settings.. Option &gt;</w:t>
      </w:r>
    </w:p>
    <w:p w14:paraId="7CF2299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561080" cy="986790"/>
            <wp:effectExtent l="9525" t="9525" r="1079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61080" cy="9867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061D48">
      <w:pPr>
        <w:rPr>
          <w:rFonts w:hint="default" w:ascii="Times New Roman" w:hAnsi="Times New Roman" w:cs="Times New Roman"/>
          <w:sz w:val="24"/>
          <w:szCs w:val="24"/>
        </w:rPr>
      </w:pPr>
    </w:p>
    <w:p w14:paraId="7F35314E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Transformation Settings &gt; Transformation type : Thin Plate Spline &gt; At Output raster : Save the .tif file &gt; Check the checkbox of ‘Load in QGIS when done’ &gt; Ok &gt;</w:t>
      </w:r>
    </w:p>
    <w:p w14:paraId="70B638D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2839720" cy="4784090"/>
            <wp:effectExtent l="9525" t="9525" r="15875" b="222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39720" cy="47840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7A01D7">
      <w:pPr>
        <w:rPr>
          <w:rFonts w:hint="default" w:ascii="Times New Roman" w:hAnsi="Times New Roman" w:cs="Times New Roman"/>
          <w:sz w:val="24"/>
          <w:szCs w:val="24"/>
        </w:rPr>
      </w:pPr>
    </w:p>
    <w:p w14:paraId="14579D6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Georefrencer &gt; Go to File &gt; Select Start Geireferencing  &gt;</w:t>
      </w:r>
    </w:p>
    <w:p w14:paraId="7F4977E1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2450465" cy="1484630"/>
            <wp:effectExtent l="9525" t="9525" r="24130" b="146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14846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775574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53FCFEDE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Georeferencing map &gt;</w:t>
      </w:r>
    </w:p>
    <w:p w14:paraId="0D057E6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078095" cy="2492375"/>
            <wp:effectExtent l="9525" t="9525" r="17780" b="1270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78095" cy="2492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1D44EB">
      <w:pPr>
        <w:rPr>
          <w:rFonts w:hint="default" w:ascii="Times New Roman" w:hAnsi="Times New Roman" w:cs="Times New Roman"/>
          <w:sz w:val="24"/>
          <w:szCs w:val="24"/>
        </w:rPr>
      </w:pPr>
    </w:p>
    <w:p w14:paraId="3D40CD36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Open properties of Maha_modified Layer &gt; Decrease Transperency &gt; Ok &gt;</w:t>
      </w:r>
    </w:p>
    <w:p w14:paraId="6EBE01E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380355" cy="2806065"/>
            <wp:effectExtent l="9525" t="9525" r="20320" b="190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80355" cy="28060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0F5E6B">
      <w:pPr>
        <w:rPr>
          <w:rFonts w:hint="default" w:ascii="Times New Roman" w:hAnsi="Times New Roman" w:cs="Times New Roman"/>
          <w:sz w:val="24"/>
          <w:szCs w:val="24"/>
        </w:rPr>
      </w:pPr>
    </w:p>
    <w:p w14:paraId="737FD927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Final Output after Setting Properties:</w:t>
      </w:r>
    </w:p>
    <w:p w14:paraId="0BE7C02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987290" cy="2957830"/>
            <wp:effectExtent l="9525" t="9525" r="17145" b="196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87290" cy="29578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7A426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64244F7A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4659DF71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398A95FF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47C31B3A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</w:p>
    <w:p w14:paraId="69BDC69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Georeferencing Aerial Imagery </w:t>
      </w:r>
    </w:p>
    <w:p w14:paraId="0C13F5B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618172B1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Layer &gt; Add Layer &gt; Add Vector Layer &gt;</w:t>
      </w:r>
    </w:p>
    <w:p w14:paraId="75BC0799">
      <w:r>
        <w:rPr>
          <w:rFonts w:hint="default"/>
          <w:lang w:val="en-US"/>
        </w:rPr>
        <w:t xml:space="preserve">            </w:t>
      </w:r>
      <w:r>
        <w:drawing>
          <wp:inline distT="0" distB="0" distL="114300" distR="114300">
            <wp:extent cx="4244975" cy="882015"/>
            <wp:effectExtent l="9525" t="9525" r="12700" b="2286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44975" cy="882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7DB4FB"/>
    <w:p w14:paraId="08D13F33"/>
    <w:p w14:paraId="2417B896"/>
    <w:p w14:paraId="7547439F"/>
    <w:p w14:paraId="2DCA830E"/>
    <w:p w14:paraId="35ED5856"/>
    <w:p w14:paraId="10AC72DA"/>
    <w:p w14:paraId="72A8DA76"/>
    <w:p w14:paraId="317D2EA7"/>
    <w:p w14:paraId="32C24967"/>
    <w:p w14:paraId="2DB5BD8E"/>
    <w:p w14:paraId="5686EA99"/>
    <w:p w14:paraId="67A9A016"/>
    <w:p w14:paraId="380458BC"/>
    <w:p w14:paraId="1DFA5424"/>
    <w:p w14:paraId="3B3130D8"/>
    <w:p w14:paraId="44AEED4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At Vector add IND_adm.zip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At Select Items to Add : IND_adm0.shp Polygon(1) &gt; Click Add Layers &gt;</w:t>
      </w:r>
    </w:p>
    <w:p w14:paraId="38C827D9">
      <w:r>
        <w:rPr>
          <w:rFonts w:hint="default"/>
          <w:lang w:val="en-IN"/>
        </w:rPr>
        <w:t xml:space="preserve">          </w:t>
      </w:r>
      <w:r>
        <w:drawing>
          <wp:inline distT="0" distB="0" distL="114300" distR="114300">
            <wp:extent cx="4563110" cy="3572510"/>
            <wp:effectExtent l="9525" t="9525" r="14605" b="1460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63110" cy="3572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14A6B4"/>
    <w:p w14:paraId="5D3B0EE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adding IND_adm0.shp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4F4B0436">
      <w:r>
        <w:rPr>
          <w:rFonts w:hint="default"/>
          <w:lang w:val="en-IN"/>
        </w:rPr>
        <w:t xml:space="preserve">          </w:t>
      </w:r>
      <w:r>
        <w:drawing>
          <wp:inline distT="0" distB="0" distL="114300" distR="114300">
            <wp:extent cx="4537075" cy="2419350"/>
            <wp:effectExtent l="9525" t="9525" r="1016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37075" cy="24193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B4F52C"/>
    <w:p w14:paraId="0B1E358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Raster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Georeferencer.. &gt;</w:t>
      </w:r>
    </w:p>
    <w:p w14:paraId="437FA4B6">
      <w:r>
        <w:rPr>
          <w:rFonts w:hint="default"/>
          <w:lang w:val="en-IN"/>
        </w:rPr>
        <w:t xml:space="preserve">                </w:t>
      </w:r>
      <w:r>
        <w:drawing>
          <wp:inline distT="0" distB="0" distL="114300" distR="114300">
            <wp:extent cx="3893185" cy="1087120"/>
            <wp:effectExtent l="9525" t="9525" r="13970" b="158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93185" cy="10871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F9ACB9"/>
    <w:p w14:paraId="64201CE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At georeferencer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Select File &gt; Open Raster &gt;</w:t>
      </w:r>
    </w:p>
    <w:p w14:paraId="7C49D094">
      <w:pPr>
        <w:rPr>
          <w:rFonts w:hint="default"/>
          <w:lang w:val="en-IN"/>
        </w:rPr>
      </w:pPr>
      <w:r>
        <w:rPr>
          <w:rFonts w:hint="default"/>
          <w:lang w:val="en-IN"/>
        </w:rPr>
        <w:t xml:space="preserve">  </w:t>
      </w:r>
    </w:p>
    <w:p w14:paraId="3EEB50C8">
      <w:r>
        <w:rPr>
          <w:rFonts w:hint="default"/>
          <w:lang w:val="en-IN"/>
        </w:rPr>
        <w:t xml:space="preserve">                  </w:t>
      </w:r>
      <w:r>
        <w:drawing>
          <wp:inline distT="0" distB="0" distL="114300" distR="114300">
            <wp:extent cx="3314065" cy="1132840"/>
            <wp:effectExtent l="9525" t="9525" r="13970" b="1587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14065" cy="11328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6EDF00"/>
    <w:p w14:paraId="6E4BFB13"/>
    <w:p w14:paraId="0F3A9172"/>
    <w:p w14:paraId="3511A5DE"/>
    <w:p w14:paraId="02C1007D"/>
    <w:p w14:paraId="15BFFDDA"/>
    <w:p w14:paraId="082E4E52"/>
    <w:p w14:paraId="0CBC5D37"/>
    <w:p w14:paraId="03F9A7A7"/>
    <w:p w14:paraId="3A258207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Select </w:t>
      </w:r>
      <w:r>
        <w:rPr>
          <w:rFonts w:hint="default" w:ascii="Times New Roman" w:hAnsi="Times New Roman"/>
          <w:sz w:val="24"/>
          <w:szCs w:val="24"/>
          <w:lang w:val="en-IN"/>
        </w:rPr>
        <w:t>india-physical-blank-map-8282222_1280.webp file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from Local Storage &gt; Open &gt;</w:t>
      </w:r>
    </w:p>
    <w:p w14:paraId="5C7C92E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/>
          <w:lang w:val="en-IN"/>
        </w:rPr>
        <w:t xml:space="preserve">             </w:t>
      </w:r>
      <w:r>
        <w:drawing>
          <wp:inline distT="0" distB="0" distL="114300" distR="114300">
            <wp:extent cx="4052570" cy="2536190"/>
            <wp:effectExtent l="9525" t="9525" r="22225" b="14605"/>
            <wp:docPr id="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52570" cy="25361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6CEB7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</w:p>
    <w:p w14:paraId="6BA43E22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adding India image at georefrencer &gt;</w:t>
      </w:r>
    </w:p>
    <w:p w14:paraId="3F647613">
      <w:r>
        <w:rPr>
          <w:rFonts w:hint="default"/>
          <w:lang w:val="en-IN"/>
        </w:rPr>
        <w:t xml:space="preserve">            </w:t>
      </w:r>
      <w:r>
        <w:drawing>
          <wp:inline distT="0" distB="0" distL="114300" distR="114300">
            <wp:extent cx="4386580" cy="2924175"/>
            <wp:effectExtent l="9525" t="9525" r="23495" b="2286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86580" cy="2924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B9A21E">
      <w:pPr>
        <w:rPr>
          <w:rFonts w:hint="default"/>
          <w:lang w:val="en-IN"/>
        </w:rPr>
      </w:pPr>
    </w:p>
    <w:p w14:paraId="686BA7C4">
      <w:pPr>
        <w:rPr>
          <w:rFonts w:hint="default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Georefrencer &gt; Go to Edit &gt; Select Add Point Option &gt;</w:t>
      </w:r>
    </w:p>
    <w:p w14:paraId="6E4F24EA">
      <w:r>
        <w:rPr>
          <w:rFonts w:hint="default"/>
          <w:lang w:val="en-IN"/>
        </w:rPr>
        <w:t xml:space="preserve">                    </w:t>
      </w:r>
      <w:r>
        <w:drawing>
          <wp:inline distT="0" distB="0" distL="114300" distR="114300">
            <wp:extent cx="3357880" cy="726440"/>
            <wp:effectExtent l="9525" t="9525" r="15875" b="1079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57880" cy="7264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0D818D"/>
    <w:p w14:paraId="1F398BF5">
      <w:r>
        <w:rPr>
          <w:rFonts w:hint="default" w:ascii="Times New Roman" w:hAnsi="Times New Roman" w:cs="Times New Roman"/>
          <w:sz w:val="24"/>
          <w:szCs w:val="24"/>
          <w:lang w:val="en-IN"/>
        </w:rPr>
        <w:t>At Enter Map Coordinates &gt; Select ‘From Map Canvas’ Option &gt;</w:t>
      </w:r>
    </w:p>
    <w:p w14:paraId="1FE5B765">
      <w:r>
        <w:rPr>
          <w:rFonts w:hint="default"/>
          <w:lang w:val="en-IN"/>
        </w:rPr>
        <w:t xml:space="preserve">         </w:t>
      </w:r>
      <w:r>
        <w:drawing>
          <wp:inline distT="0" distB="0" distL="114300" distR="114300">
            <wp:extent cx="4737735" cy="2649220"/>
            <wp:effectExtent l="9525" t="9525" r="22860" b="2349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37735" cy="26492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1D3C1A"/>
    <w:p w14:paraId="2C6AE98F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6FD1F1B8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4B6DFAA7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7ACA7E29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2BF2BF10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371F606A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6AF50289">
      <w:r>
        <w:rPr>
          <w:rFonts w:hint="default" w:ascii="Times New Roman" w:hAnsi="Times New Roman" w:cs="Times New Roman"/>
          <w:sz w:val="24"/>
          <w:szCs w:val="24"/>
          <w:lang w:val="en-IN"/>
        </w:rPr>
        <w:t>Georeferencer window after adding points to the map &gt;</w:t>
      </w:r>
    </w:p>
    <w:p w14:paraId="14C2D426">
      <w:r>
        <w:rPr>
          <w:rFonts w:hint="default"/>
          <w:lang w:val="en-IN"/>
        </w:rPr>
        <w:t xml:space="preserve">         </w:t>
      </w:r>
      <w:r>
        <w:drawing>
          <wp:inline distT="0" distB="0" distL="114300" distR="114300">
            <wp:extent cx="4686935" cy="3321050"/>
            <wp:effectExtent l="9525" t="9525" r="12700" b="222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86935" cy="3321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0DD25F"/>
    <w:p w14:paraId="1C0E44DF">
      <w:r>
        <w:rPr>
          <w:rFonts w:hint="default" w:ascii="Times New Roman" w:hAnsi="Times New Roman" w:cs="Times New Roman"/>
          <w:sz w:val="24"/>
          <w:szCs w:val="24"/>
          <w:lang w:val="en-IN"/>
        </w:rPr>
        <w:t>At Georefrencer &gt; Go to Settings &gt; Select Transformation Settings.. Option &gt;</w:t>
      </w:r>
    </w:p>
    <w:p w14:paraId="0AA8B9E4">
      <w:r>
        <w:rPr>
          <w:rFonts w:hint="default"/>
          <w:lang w:val="en-IN"/>
        </w:rPr>
        <w:t xml:space="preserve">                  </w:t>
      </w:r>
      <w:r>
        <w:drawing>
          <wp:inline distT="0" distB="0" distL="114300" distR="114300">
            <wp:extent cx="3714750" cy="1003300"/>
            <wp:effectExtent l="9525" t="9525" r="9525" b="2349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003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E577A1"/>
    <w:p w14:paraId="1F0AF0A6">
      <w:r>
        <w:rPr>
          <w:rFonts w:hint="default" w:ascii="Times New Roman" w:hAnsi="Times New Roman" w:cs="Times New Roman"/>
          <w:sz w:val="24"/>
          <w:szCs w:val="24"/>
          <w:lang w:val="en-IN"/>
        </w:rPr>
        <w:t>At Transformation Settings &gt; Transformation type : Thin Plate Spline &gt; At Output raster : Save the .tif file &gt; Check the checkbox of ‘Load in QGIS when done’ &gt; Ok &gt;</w:t>
      </w:r>
    </w:p>
    <w:p w14:paraId="3732EA1D">
      <w:r>
        <w:rPr>
          <w:rFonts w:hint="default"/>
          <w:lang w:val="en-IN"/>
        </w:rPr>
        <w:t xml:space="preserve">                         </w:t>
      </w:r>
      <w:r>
        <w:drawing>
          <wp:inline distT="0" distB="0" distL="114300" distR="114300">
            <wp:extent cx="2914015" cy="4903470"/>
            <wp:effectExtent l="9525" t="9525" r="17780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14015" cy="4903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AC3078"/>
    <w:p w14:paraId="3F811CBD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22065719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0746B48D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24BE9BF0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238963FC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4B08C477">
      <w:r>
        <w:rPr>
          <w:rFonts w:hint="default" w:ascii="Times New Roman" w:hAnsi="Times New Roman" w:cs="Times New Roman"/>
          <w:sz w:val="24"/>
          <w:szCs w:val="24"/>
          <w:lang w:val="en-IN"/>
        </w:rPr>
        <w:t>At Georeferencer &gt; Go to File &gt; Select Start Geireferencing  &gt;</w:t>
      </w:r>
    </w:p>
    <w:p w14:paraId="5173CD0C">
      <w:r>
        <w:rPr>
          <w:rFonts w:hint="default"/>
          <w:lang w:val="en-IN"/>
        </w:rPr>
        <w:t xml:space="preserve">                      </w:t>
      </w:r>
      <w:r>
        <w:drawing>
          <wp:inline distT="0" distB="0" distL="114300" distR="114300">
            <wp:extent cx="3173730" cy="1257935"/>
            <wp:effectExtent l="9525" t="9525" r="17145" b="1270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73730" cy="12579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B534FF"/>
    <w:p w14:paraId="49B01F4A"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Georeferencing map &gt;</w:t>
      </w:r>
    </w:p>
    <w:p w14:paraId="61BFC429">
      <w:r>
        <w:rPr>
          <w:rFonts w:hint="default"/>
          <w:lang w:val="en-IN"/>
        </w:rPr>
        <w:t xml:space="preserve">        </w:t>
      </w:r>
      <w:r>
        <w:drawing>
          <wp:inline distT="0" distB="0" distL="114300" distR="114300">
            <wp:extent cx="4956175" cy="2618105"/>
            <wp:effectExtent l="9525" t="9525" r="17780" b="2413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56175" cy="26181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236C66"/>
    <w:p w14:paraId="4FD6DCD4">
      <w:r>
        <w:rPr>
          <w:rFonts w:hint="default" w:ascii="Times New Roman" w:hAnsi="Times New Roman" w:cs="Times New Roman"/>
          <w:sz w:val="24"/>
          <w:szCs w:val="24"/>
          <w:lang w:val="en-IN"/>
        </w:rPr>
        <w:t>Open properties of India-physical-blank-map_modified Layer &gt; Decrease Transperency &gt; Ok &gt;</w:t>
      </w:r>
    </w:p>
    <w:p w14:paraId="5ACABFA9">
      <w:r>
        <w:rPr>
          <w:rFonts w:hint="default"/>
          <w:lang w:val="en-IN"/>
        </w:rPr>
        <w:t xml:space="preserve">          </w:t>
      </w:r>
      <w:r>
        <w:drawing>
          <wp:inline distT="0" distB="0" distL="114300" distR="114300">
            <wp:extent cx="4485640" cy="3322320"/>
            <wp:effectExtent l="9525" t="9525" r="15875" b="2095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85640" cy="33223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A764F7"/>
    <w:p w14:paraId="31EF0F95">
      <w:r>
        <w:rPr>
          <w:rFonts w:hint="default" w:ascii="Times New Roman" w:hAnsi="Times New Roman" w:cs="Times New Roman"/>
          <w:sz w:val="24"/>
          <w:szCs w:val="24"/>
          <w:lang w:val="en-IN"/>
        </w:rPr>
        <w:t>Final Output after Setting Properties:</w:t>
      </w:r>
    </w:p>
    <w:p w14:paraId="7DC25ACD">
      <w:r>
        <w:rPr>
          <w:rFonts w:hint="default"/>
          <w:lang w:val="en-IN"/>
        </w:rPr>
        <w:t xml:space="preserve">      </w:t>
      </w:r>
      <w:r>
        <w:drawing>
          <wp:inline distT="0" distB="0" distL="114300" distR="114300">
            <wp:extent cx="5108575" cy="2688590"/>
            <wp:effectExtent l="9525" t="9525" r="17780" b="1460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08575" cy="2688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CA045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5F4B49F0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Digitizing Map Data</w:t>
      </w:r>
    </w:p>
    <w:p w14:paraId="0B0058E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73FE9570">
      <w:pPr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>Layer &gt; Add Layer &gt; Add Raster Layer &gt;</w:t>
      </w:r>
    </w:p>
    <w:p w14:paraId="0664C001">
      <w:r>
        <w:rPr>
          <w:rFonts w:hint="default"/>
          <w:lang w:val="en-US"/>
        </w:rPr>
        <w:t xml:space="preserve">           </w:t>
      </w:r>
      <w:r>
        <w:drawing>
          <wp:inline distT="0" distB="0" distL="114300" distR="114300">
            <wp:extent cx="4605655" cy="909955"/>
            <wp:effectExtent l="9525" t="9525" r="17780" b="1016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05655" cy="9099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B96252"/>
    <w:p w14:paraId="254FF1EA">
      <w:r>
        <w:rPr>
          <w:rFonts w:hint="default" w:ascii="Times New Roman" w:hAnsi="Times New Roman" w:cs="Times New Roman"/>
          <w:sz w:val="24"/>
          <w:szCs w:val="24"/>
          <w:lang w:val="en-US"/>
        </w:rPr>
        <w:t>At Raster : add “</w:t>
      </w:r>
      <w:r>
        <w:rPr>
          <w:rFonts w:hint="default" w:ascii="Times New Roman" w:hAnsi="Times New Roman"/>
          <w:sz w:val="24"/>
          <w:szCs w:val="24"/>
          <w:lang w:val="en-US"/>
        </w:rPr>
        <w:t>BX24_GeoTifv1-02-clip.tif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” &gt;</w:t>
      </w:r>
    </w:p>
    <w:p w14:paraId="55BCB988">
      <w:r>
        <w:rPr>
          <w:rFonts w:hint="default"/>
          <w:lang w:val="en-US"/>
        </w:rPr>
        <w:t xml:space="preserve">          </w:t>
      </w:r>
      <w:r>
        <w:drawing>
          <wp:inline distT="0" distB="0" distL="114300" distR="114300">
            <wp:extent cx="4492625" cy="3499485"/>
            <wp:effectExtent l="9525" t="9525" r="24130" b="1143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34994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6C8FC9"/>
    <w:p w14:paraId="3F3FDA0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Output after adding </w:t>
      </w:r>
      <w:r>
        <w:rPr>
          <w:rFonts w:hint="default" w:ascii="Times New Roman" w:hAnsi="Times New Roman" w:eastAsia="SimSun"/>
          <w:kern w:val="0"/>
          <w:sz w:val="24"/>
          <w:szCs w:val="24"/>
          <w:lang w:val="en-US" w:eastAsia="zh-CN"/>
        </w:rPr>
        <w:t xml:space="preserve">BX24_GeoTifv1-02-clip.tif raster layer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6E18D13B">
      <w:r>
        <w:rPr>
          <w:rFonts w:hint="default"/>
          <w:lang w:val="en-US"/>
        </w:rPr>
        <w:t xml:space="preserve">        </w:t>
      </w:r>
      <w:r>
        <w:drawing>
          <wp:inline distT="0" distB="0" distL="114300" distR="114300">
            <wp:extent cx="4687570" cy="3425825"/>
            <wp:effectExtent l="9525" t="9525" r="12065" b="2413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687570" cy="3425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957BBA"/>
    <w:p w14:paraId="7827E75D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Layer &gt; create Layer &gt; New SpatiaLite Layer &gt;</w:t>
      </w:r>
    </w:p>
    <w:p w14:paraId="7E3ACEE7">
      <w:r>
        <w:rPr>
          <w:rFonts w:hint="default"/>
          <w:lang w:val="en-US"/>
        </w:rPr>
        <w:t xml:space="preserve">            </w:t>
      </w:r>
      <w:r>
        <w:drawing>
          <wp:inline distT="0" distB="0" distL="114300" distR="114300">
            <wp:extent cx="4283710" cy="1355725"/>
            <wp:effectExtent l="9525" t="9525" r="19685" b="2159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283710" cy="13557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3D949F"/>
    <w:p w14:paraId="2FC27B42"/>
    <w:p w14:paraId="0C634F8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At New SpatiaLite Layer &gt; Set Databse : newdb.sqlite &gt; Layer name : area &gt; Geometry type : Multipolygon &gt; Ok &gt;</w:t>
      </w:r>
    </w:p>
    <w:p w14:paraId="2395AB66">
      <w:r>
        <w:rPr>
          <w:rFonts w:hint="default"/>
          <w:lang w:val="en-US"/>
        </w:rPr>
        <w:t xml:space="preserve">                       </w:t>
      </w:r>
      <w:r>
        <w:rPr>
          <w:rFonts w:hint="default"/>
          <w:lang w:val="en-IN"/>
        </w:rPr>
        <w:t xml:space="preserve">    </w:t>
      </w:r>
      <w:r>
        <w:drawing>
          <wp:inline distT="0" distB="0" distL="114300" distR="114300">
            <wp:extent cx="2449195" cy="3446780"/>
            <wp:effectExtent l="9525" t="9525" r="10160" b="184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49195" cy="34467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51383C"/>
    <w:p w14:paraId="0043FCE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Select area that to be add at SpatiaLite Layer &gt; Give pkuid : Autogenerate &gt; Click Ok &gt;</w:t>
      </w:r>
    </w:p>
    <w:p w14:paraId="7CC18FF6">
      <w:r>
        <w:rPr>
          <w:rFonts w:hint="default"/>
          <w:lang w:val="en-US"/>
        </w:rPr>
        <w:t xml:space="preserve">              </w:t>
      </w:r>
      <w:r>
        <w:rPr>
          <w:rFonts w:hint="default"/>
          <w:lang w:val="en-IN"/>
        </w:rPr>
        <w:t xml:space="preserve">  </w:t>
      </w:r>
      <w:r>
        <w:drawing>
          <wp:inline distT="0" distB="0" distL="114300" distR="114300">
            <wp:extent cx="3910965" cy="3244215"/>
            <wp:effectExtent l="9525" t="9525" r="11430" b="2286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910965" cy="32442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BDD03F"/>
    <w:p w14:paraId="19F3E8D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after Selecting areas at spatiaLite Layer &gt;</w:t>
      </w:r>
    </w:p>
    <w:p w14:paraId="5B221182">
      <w:r>
        <w:rPr>
          <w:rFonts w:hint="default"/>
          <w:lang w:val="en-US"/>
        </w:rPr>
        <w:t xml:space="preserve">      </w:t>
      </w:r>
      <w:r>
        <w:rPr>
          <w:rFonts w:hint="default"/>
          <w:lang w:val="en-IN"/>
        </w:rPr>
        <w:t xml:space="preserve">        </w:t>
      </w:r>
      <w:r>
        <w:rPr>
          <w:rFonts w:hint="default"/>
          <w:lang w:val="en-US"/>
        </w:rPr>
        <w:t xml:space="preserve">    </w:t>
      </w:r>
      <w:r>
        <w:drawing>
          <wp:inline distT="0" distB="0" distL="114300" distR="114300">
            <wp:extent cx="3727450" cy="3561080"/>
            <wp:effectExtent l="9525" t="9525" r="12065" b="1079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35610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A5905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At New SpatiaLite Layer &gt; Set Databse : newdb.sqlite &gt; Layer name : road &gt; Geometry type : MultiLine &gt; Ok &gt;</w:t>
      </w:r>
    </w:p>
    <w:p w14:paraId="1F46800A">
      <w:r>
        <w:rPr>
          <w:rFonts w:hint="default"/>
          <w:lang w:val="en-US"/>
        </w:rPr>
        <w:t xml:space="preserve">                        </w:t>
      </w:r>
      <w:r>
        <w:rPr>
          <w:rFonts w:hint="default"/>
          <w:lang w:val="en-IN"/>
        </w:rPr>
        <w:t xml:space="preserve">     </w:t>
      </w:r>
      <w:r>
        <w:drawing>
          <wp:inline distT="0" distB="0" distL="114300" distR="114300">
            <wp:extent cx="2451100" cy="3450590"/>
            <wp:effectExtent l="9525" t="9525" r="23495" b="146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51100" cy="3450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F20CF6"/>
    <w:p w14:paraId="3A3BAA3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Select roads(Lines) that to be add at SpatiaLite Layer &gt; Give pkuid : Autogenerate &gt; Click Ok &gt;</w:t>
      </w:r>
    </w:p>
    <w:p w14:paraId="5097206D">
      <w:r>
        <w:rPr>
          <w:rFonts w:hint="default"/>
          <w:lang w:val="en-US"/>
        </w:rPr>
        <w:t xml:space="preserve">             </w:t>
      </w:r>
      <w:r>
        <w:rPr>
          <w:rFonts w:hint="default"/>
          <w:lang w:val="en-IN"/>
        </w:rPr>
        <w:t xml:space="preserve">    </w:t>
      </w:r>
      <w:r>
        <w:drawing>
          <wp:inline distT="0" distB="0" distL="114300" distR="114300">
            <wp:extent cx="3732530" cy="2710180"/>
            <wp:effectExtent l="9525" t="9525" r="22225" b="2349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732530" cy="27101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B9ED0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</w:pPr>
    </w:p>
    <w:p w14:paraId="229FD4D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after Selecting roads at spatiaLite Layer &gt;</w:t>
      </w:r>
    </w:p>
    <w:p w14:paraId="69ACC01F">
      <w:r>
        <w:rPr>
          <w:rFonts w:hint="default"/>
          <w:lang w:val="en-US"/>
        </w:rPr>
        <w:t xml:space="preserve">         </w:t>
      </w:r>
      <w:r>
        <w:rPr>
          <w:rFonts w:hint="default"/>
          <w:lang w:val="en-IN"/>
        </w:rPr>
        <w:t xml:space="preserve">   </w:t>
      </w:r>
      <w:r>
        <w:drawing>
          <wp:inline distT="0" distB="0" distL="114300" distR="114300">
            <wp:extent cx="4274185" cy="3907790"/>
            <wp:effectExtent l="9525" t="9525" r="13970" b="1460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274185" cy="39077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BDD882"/>
    <w:p w14:paraId="33F5335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of area(Multipolygon) spatiaLite Layer &gt;</w:t>
      </w:r>
    </w:p>
    <w:p w14:paraId="02EACCF8">
      <w:r>
        <w:rPr>
          <w:rFonts w:hint="default"/>
          <w:lang w:val="en-US"/>
        </w:rPr>
        <w:t xml:space="preserve">        </w:t>
      </w:r>
      <w:r>
        <w:drawing>
          <wp:inline distT="0" distB="0" distL="114300" distR="114300">
            <wp:extent cx="4664075" cy="2324735"/>
            <wp:effectExtent l="9525" t="9525" r="20320" b="1270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3247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20BB87"/>
    <w:p w14:paraId="67D46DF1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of roads(MultiLine) spatiaLite Layer &gt;</w:t>
      </w:r>
    </w:p>
    <w:p w14:paraId="7A46142E">
      <w:r>
        <w:rPr>
          <w:rFonts w:hint="default"/>
          <w:lang w:val="en-US"/>
        </w:rPr>
        <w:t xml:space="preserve">          </w:t>
      </w:r>
      <w:r>
        <w:drawing>
          <wp:inline distT="0" distB="0" distL="114300" distR="114300">
            <wp:extent cx="4581525" cy="2487930"/>
            <wp:effectExtent l="9525" t="9525" r="11430" b="1714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4879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6AFDDA"/>
    <w:p w14:paraId="35B428B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of Raster layer and spatiaLite Layer &gt;</w:t>
      </w:r>
    </w:p>
    <w:p w14:paraId="68537DBC">
      <w:r>
        <w:rPr>
          <w:rFonts w:hint="default"/>
          <w:lang w:val="en-US"/>
        </w:rPr>
        <w:t xml:space="preserve">      </w:t>
      </w:r>
      <w:r>
        <w:drawing>
          <wp:inline distT="0" distB="0" distL="114300" distR="114300">
            <wp:extent cx="5036185" cy="2479040"/>
            <wp:effectExtent l="9525" t="9525" r="13970" b="1079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036185" cy="2479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80071A"/>
    <w:p w14:paraId="69BACDB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of spatiaLite Layers &gt;</w:t>
      </w:r>
    </w:p>
    <w:p w14:paraId="3D7F6600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/>
          <w:lang w:val="en-US"/>
        </w:rPr>
        <w:t xml:space="preserve">        </w:t>
      </w:r>
      <w:r>
        <w:drawing>
          <wp:inline distT="0" distB="0" distL="114300" distR="114300">
            <wp:extent cx="4755515" cy="2658745"/>
            <wp:effectExtent l="9525" t="9525" r="20320" b="13970"/>
            <wp:docPr id="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755515" cy="26587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headerReference r:id="rId3" w:type="default"/>
      <w:pgSz w:w="12240" w:h="20103"/>
      <w:pgMar w:top="1100" w:right="1519" w:bottom="1100" w:left="1519" w:header="720" w:footer="720" w:gutter="0"/>
      <w:pgBorders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gBorders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71382">
    <w:pPr>
      <w:pStyle w:val="40"/>
      <w:jc w:val="right"/>
      <w:rPr>
        <w:rFonts w:hint="default" w:ascii="Times New Roman" w:hAnsi="Times New Roman" w:cs="Times New Roman"/>
        <w:sz w:val="24"/>
        <w:szCs w:val="24"/>
        <w:lang w:val="en-US"/>
      </w:rPr>
    </w:pPr>
    <w:r>
      <w:rPr>
        <w:rFonts w:hint="default" w:ascii="Times New Roman" w:hAnsi="Times New Roman" w:cs="Times New Roman"/>
        <w:sz w:val="24"/>
        <w:szCs w:val="24"/>
        <w:lang w:val="en-US"/>
      </w:rPr>
      <w:t>ROLL NO.60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82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81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80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79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72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71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70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69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78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68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hyphenationZone w:val="360"/>
  <w:drawingGridVerticalSpacing w:val="156"/>
  <w:displayHorizontalDrawingGridEvery w:val="0"/>
  <w:displayVerticalDrawingGridEvery w:val="2"/>
  <w:characterSpacingControl w:val="doNotCompress"/>
  <w:compat>
    <w:spaceForUL/>
    <w:balanceSingleByteDoubleByteWidth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075E10"/>
    <w:rsid w:val="00050A31"/>
    <w:rsid w:val="000716D2"/>
    <w:rsid w:val="00071AAB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417"/>
    <w:rsid w:val="0026631D"/>
    <w:rsid w:val="002C2F53"/>
    <w:rsid w:val="0033518C"/>
    <w:rsid w:val="003437C2"/>
    <w:rsid w:val="00377186"/>
    <w:rsid w:val="003A1C03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49F0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91424"/>
    <w:rsid w:val="00AA2C77"/>
    <w:rsid w:val="00AC3FB9"/>
    <w:rsid w:val="00AC702A"/>
    <w:rsid w:val="00AD226F"/>
    <w:rsid w:val="00B13A52"/>
    <w:rsid w:val="00B24CF4"/>
    <w:rsid w:val="00B2699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76A4"/>
    <w:rsid w:val="00CA2C6C"/>
    <w:rsid w:val="00CC0600"/>
    <w:rsid w:val="00CC78AC"/>
    <w:rsid w:val="00CF7953"/>
    <w:rsid w:val="00D07232"/>
    <w:rsid w:val="00D10245"/>
    <w:rsid w:val="00D21BDD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82F7D82"/>
    <w:rsid w:val="084A791A"/>
    <w:rsid w:val="0A714E10"/>
    <w:rsid w:val="0AEE49C5"/>
    <w:rsid w:val="0B88519D"/>
    <w:rsid w:val="0DDA689E"/>
    <w:rsid w:val="156E2B63"/>
    <w:rsid w:val="167460BD"/>
    <w:rsid w:val="1A5C26E5"/>
    <w:rsid w:val="203B04ED"/>
    <w:rsid w:val="2062746A"/>
    <w:rsid w:val="24B97C3C"/>
    <w:rsid w:val="29682AB9"/>
    <w:rsid w:val="2C622962"/>
    <w:rsid w:val="362A5E72"/>
    <w:rsid w:val="3AFE7B26"/>
    <w:rsid w:val="3D24686C"/>
    <w:rsid w:val="40A43FE1"/>
    <w:rsid w:val="40A46B0B"/>
    <w:rsid w:val="40A5279C"/>
    <w:rsid w:val="42FB311A"/>
    <w:rsid w:val="439C65F2"/>
    <w:rsid w:val="43B822A5"/>
    <w:rsid w:val="4401219E"/>
    <w:rsid w:val="44A60920"/>
    <w:rsid w:val="4CCA55D1"/>
    <w:rsid w:val="521057AD"/>
    <w:rsid w:val="526E1F1D"/>
    <w:rsid w:val="563B63C7"/>
    <w:rsid w:val="5A3257A7"/>
    <w:rsid w:val="5C8F0A7C"/>
    <w:rsid w:val="60BF18C7"/>
    <w:rsid w:val="679D467D"/>
    <w:rsid w:val="67B02614"/>
    <w:rsid w:val="68831FC6"/>
    <w:rsid w:val="69AE3A7E"/>
    <w:rsid w:val="6F075E10"/>
    <w:rsid w:val="6F9B18B6"/>
    <w:rsid w:val="71E06E2B"/>
    <w:rsid w:val="7DF11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b/>
      <w:bCs/>
      <w:sz w:val="24"/>
      <w:szCs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7"/>
    </w:pPr>
    <w:rPr>
      <w:sz w:val="24"/>
      <w:szCs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8"/>
    </w:pPr>
    <w:rPr>
      <w:szCs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Balloon Text"/>
    <w:basedOn w:val="1"/>
    <w:qFormat/>
    <w:uiPriority w:val="0"/>
    <w:rPr>
      <w:sz w:val="16"/>
      <w:szCs w:val="16"/>
    </w:rPr>
  </w:style>
  <w:style w:type="paragraph" w:styleId="14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15">
    <w:name w:val="Body Text"/>
    <w:basedOn w:val="1"/>
    <w:qFormat/>
    <w:uiPriority w:val="0"/>
    <w:pPr>
      <w:spacing w:after="120"/>
    </w:pPr>
  </w:style>
  <w:style w:type="paragraph" w:styleId="16">
    <w:name w:val="Body Text 2"/>
    <w:basedOn w:val="1"/>
    <w:qFormat/>
    <w:uiPriority w:val="0"/>
    <w:pPr>
      <w:spacing w:after="120" w:line="480" w:lineRule="auto"/>
    </w:pPr>
  </w:style>
  <w:style w:type="paragraph" w:styleId="17">
    <w:name w:val="Body Text 3"/>
    <w:basedOn w:val="1"/>
    <w:qFormat/>
    <w:uiPriority w:val="0"/>
    <w:pPr>
      <w:spacing w:after="120"/>
    </w:pPr>
    <w:rPr>
      <w:sz w:val="16"/>
      <w:szCs w:val="16"/>
    </w:rPr>
  </w:style>
  <w:style w:type="paragraph" w:styleId="18">
    <w:name w:val="Body Text First Indent"/>
    <w:basedOn w:val="15"/>
    <w:qFormat/>
    <w:uiPriority w:val="0"/>
    <w:pPr>
      <w:ind w:firstLine="420" w:firstLineChars="100"/>
    </w:pPr>
  </w:style>
  <w:style w:type="paragraph" w:styleId="19">
    <w:name w:val="Body Text Indent"/>
    <w:basedOn w:val="1"/>
    <w:qFormat/>
    <w:uiPriority w:val="0"/>
    <w:pPr>
      <w:spacing w:after="120"/>
      <w:ind w:left="420" w:leftChars="200"/>
    </w:pPr>
  </w:style>
  <w:style w:type="paragraph" w:styleId="20">
    <w:name w:val="Body Text First Indent 2"/>
    <w:basedOn w:val="19"/>
    <w:qFormat/>
    <w:uiPriority w:val="0"/>
    <w:pPr>
      <w:ind w:firstLine="420" w:firstLineChars="200"/>
    </w:pPr>
  </w:style>
  <w:style w:type="paragraph" w:styleId="21">
    <w:name w:val="Body Text Indent 2"/>
    <w:basedOn w:val="1"/>
    <w:qFormat/>
    <w:uiPriority w:val="0"/>
    <w:pPr>
      <w:spacing w:after="120" w:line="480" w:lineRule="auto"/>
      <w:ind w:left="420" w:leftChars="200"/>
    </w:pPr>
  </w:style>
  <w:style w:type="paragraph" w:styleId="22">
    <w:name w:val="Body Text Indent 3"/>
    <w:basedOn w:val="1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23">
    <w:name w:val="caption"/>
    <w:basedOn w:val="1"/>
    <w:next w:val="1"/>
    <w:semiHidden/>
    <w:unhideWhenUsed/>
    <w:qFormat/>
    <w:uiPriority w:val="0"/>
    <w:rPr>
      <w:rFonts w:ascii="Arial" w:hAnsi="Arial" w:eastAsia="黑体" w:cs="Arial"/>
      <w:sz w:val="20"/>
    </w:rPr>
  </w:style>
  <w:style w:type="paragraph" w:styleId="24">
    <w:name w:val="Closing"/>
    <w:basedOn w:val="1"/>
    <w:qFormat/>
    <w:uiPriority w:val="0"/>
    <w:pPr>
      <w:ind w:left="100" w:leftChars="2100"/>
    </w:pPr>
  </w:style>
  <w:style w:type="character" w:styleId="25">
    <w:name w:val="annotation reference"/>
    <w:basedOn w:val="11"/>
    <w:qFormat/>
    <w:uiPriority w:val="0"/>
    <w:rPr>
      <w:sz w:val="21"/>
      <w:szCs w:val="21"/>
    </w:rPr>
  </w:style>
  <w:style w:type="paragraph" w:styleId="26">
    <w:name w:val="annotation text"/>
    <w:basedOn w:val="1"/>
    <w:qFormat/>
    <w:uiPriority w:val="0"/>
    <w:pPr>
      <w:jc w:val="left"/>
    </w:pPr>
  </w:style>
  <w:style w:type="paragraph" w:styleId="27">
    <w:name w:val="annotation subject"/>
    <w:basedOn w:val="26"/>
    <w:next w:val="26"/>
    <w:qFormat/>
    <w:uiPriority w:val="0"/>
    <w:rPr>
      <w:b/>
      <w:bCs/>
    </w:rPr>
  </w:style>
  <w:style w:type="paragraph" w:styleId="28">
    <w:name w:val="Date"/>
    <w:basedOn w:val="1"/>
    <w:next w:val="1"/>
    <w:qFormat/>
    <w:uiPriority w:val="0"/>
    <w:pPr>
      <w:ind w:left="100" w:leftChars="2500"/>
    </w:pPr>
  </w:style>
  <w:style w:type="paragraph" w:styleId="29">
    <w:name w:val="Document Map"/>
    <w:basedOn w:val="1"/>
    <w:qFormat/>
    <w:uiPriority w:val="0"/>
    <w:pPr>
      <w:shd w:val="clear" w:color="auto" w:fill="000080"/>
    </w:pPr>
  </w:style>
  <w:style w:type="paragraph" w:styleId="30">
    <w:name w:val="E-mail Signature"/>
    <w:basedOn w:val="1"/>
    <w:qFormat/>
    <w:uiPriority w:val="0"/>
  </w:style>
  <w:style w:type="character" w:styleId="31">
    <w:name w:val="Emphasis"/>
    <w:basedOn w:val="11"/>
    <w:qFormat/>
    <w:uiPriority w:val="0"/>
    <w:rPr>
      <w:i/>
      <w:iCs/>
    </w:rPr>
  </w:style>
  <w:style w:type="character" w:styleId="32">
    <w:name w:val="endnote reference"/>
    <w:basedOn w:val="11"/>
    <w:qFormat/>
    <w:uiPriority w:val="0"/>
    <w:rPr>
      <w:vertAlign w:val="superscript"/>
    </w:rPr>
  </w:style>
  <w:style w:type="paragraph" w:styleId="33">
    <w:name w:val="endnote text"/>
    <w:basedOn w:val="1"/>
    <w:qFormat/>
    <w:uiPriority w:val="0"/>
    <w:pPr>
      <w:snapToGrid w:val="0"/>
      <w:jc w:val="left"/>
    </w:pPr>
  </w:style>
  <w:style w:type="paragraph" w:styleId="34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napToGrid w:val="0"/>
      <w:ind w:left="100" w:leftChars="1400"/>
    </w:pPr>
    <w:rPr>
      <w:rFonts w:ascii="Arial" w:hAnsi="Arial" w:cs="Arial"/>
      <w:sz w:val="24"/>
      <w:szCs w:val="24"/>
    </w:rPr>
  </w:style>
  <w:style w:type="paragraph" w:styleId="35">
    <w:name w:val="envelope return"/>
    <w:basedOn w:val="1"/>
    <w:qFormat/>
    <w:uiPriority w:val="0"/>
    <w:pPr>
      <w:snapToGrid w:val="0"/>
    </w:pPr>
    <w:rPr>
      <w:rFonts w:ascii="Arial" w:hAnsi="Arial" w:cs="Arial"/>
    </w:rPr>
  </w:style>
  <w:style w:type="character" w:styleId="36">
    <w:name w:val="FollowedHyperlink"/>
    <w:basedOn w:val="11"/>
    <w:qFormat/>
    <w:uiPriority w:val="0"/>
    <w:rPr>
      <w:color w:val="800080"/>
      <w:u w:val="single"/>
    </w:rPr>
  </w:style>
  <w:style w:type="paragraph" w:styleId="3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38">
    <w:name w:val="footnote reference"/>
    <w:basedOn w:val="11"/>
    <w:qFormat/>
    <w:uiPriority w:val="0"/>
    <w:rPr>
      <w:vertAlign w:val="superscript"/>
    </w:rPr>
  </w:style>
  <w:style w:type="paragraph" w:styleId="39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40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41">
    <w:name w:val="HTML Acronym"/>
    <w:basedOn w:val="11"/>
    <w:qFormat/>
    <w:uiPriority w:val="0"/>
  </w:style>
  <w:style w:type="paragraph" w:styleId="42">
    <w:name w:val="HTML Address"/>
    <w:basedOn w:val="1"/>
    <w:qFormat/>
    <w:uiPriority w:val="0"/>
    <w:rPr>
      <w:i/>
      <w:iCs/>
    </w:rPr>
  </w:style>
  <w:style w:type="character" w:styleId="43">
    <w:name w:val="HTML Cite"/>
    <w:basedOn w:val="11"/>
    <w:qFormat/>
    <w:uiPriority w:val="0"/>
    <w:rPr>
      <w:i/>
      <w:iCs/>
    </w:rPr>
  </w:style>
  <w:style w:type="character" w:styleId="44">
    <w:name w:val="HTML Code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45">
    <w:name w:val="HTML Definition"/>
    <w:basedOn w:val="11"/>
    <w:qFormat/>
    <w:uiPriority w:val="0"/>
    <w:rPr>
      <w:i/>
      <w:iCs/>
    </w:rPr>
  </w:style>
  <w:style w:type="character" w:styleId="46">
    <w:name w:val="HTML Keyboard"/>
    <w:basedOn w:val="11"/>
    <w:qFormat/>
    <w:uiPriority w:val="0"/>
    <w:rPr>
      <w:rFonts w:ascii="Courier New" w:hAnsi="Courier New" w:cs="Courier New"/>
      <w:sz w:val="20"/>
      <w:szCs w:val="20"/>
    </w:rPr>
  </w:style>
  <w:style w:type="paragraph" w:styleId="47">
    <w:name w:val="HTML Preformatted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SimSun" w:hAnsi="SimSun" w:eastAsia="SimSun" w:cs="SimSun"/>
      <w:kern w:val="0"/>
      <w:sz w:val="24"/>
      <w:szCs w:val="24"/>
      <w:lang w:val="en-US" w:eastAsia="zh-CN" w:bidi="ar"/>
    </w:rPr>
  </w:style>
  <w:style w:type="character" w:styleId="48">
    <w:name w:val="HTML Sample"/>
    <w:basedOn w:val="11"/>
    <w:qFormat/>
    <w:uiPriority w:val="0"/>
    <w:rPr>
      <w:rFonts w:ascii="Courier New" w:hAnsi="Courier New" w:cs="Courier New"/>
    </w:rPr>
  </w:style>
  <w:style w:type="character" w:styleId="49">
    <w:name w:val="HTML Typewriter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50">
    <w:name w:val="HTML Variable"/>
    <w:basedOn w:val="11"/>
    <w:qFormat/>
    <w:uiPriority w:val="0"/>
    <w:rPr>
      <w:i/>
      <w:iCs/>
    </w:rPr>
  </w:style>
  <w:style w:type="character" w:styleId="51">
    <w:name w:val="Hyperlink"/>
    <w:basedOn w:val="11"/>
    <w:qFormat/>
    <w:uiPriority w:val="0"/>
    <w:rPr>
      <w:color w:val="0000FF"/>
      <w:u w:val="single"/>
    </w:rPr>
  </w:style>
  <w:style w:type="paragraph" w:styleId="52">
    <w:name w:val="index 1"/>
    <w:basedOn w:val="1"/>
    <w:next w:val="1"/>
    <w:qFormat/>
    <w:uiPriority w:val="0"/>
  </w:style>
  <w:style w:type="paragraph" w:styleId="53">
    <w:name w:val="index 2"/>
    <w:basedOn w:val="1"/>
    <w:next w:val="1"/>
    <w:qFormat/>
    <w:uiPriority w:val="0"/>
    <w:pPr>
      <w:ind w:left="200" w:leftChars="200"/>
    </w:pPr>
  </w:style>
  <w:style w:type="paragraph" w:styleId="54">
    <w:name w:val="index 3"/>
    <w:basedOn w:val="1"/>
    <w:next w:val="1"/>
    <w:qFormat/>
    <w:uiPriority w:val="0"/>
    <w:pPr>
      <w:ind w:left="400" w:leftChars="400"/>
    </w:pPr>
  </w:style>
  <w:style w:type="paragraph" w:styleId="55">
    <w:name w:val="index 4"/>
    <w:basedOn w:val="1"/>
    <w:next w:val="1"/>
    <w:qFormat/>
    <w:uiPriority w:val="0"/>
    <w:pPr>
      <w:ind w:left="600" w:leftChars="600"/>
    </w:pPr>
  </w:style>
  <w:style w:type="paragraph" w:styleId="56">
    <w:name w:val="index 5"/>
    <w:basedOn w:val="1"/>
    <w:next w:val="1"/>
    <w:qFormat/>
    <w:uiPriority w:val="0"/>
    <w:pPr>
      <w:ind w:left="800" w:leftChars="800"/>
    </w:pPr>
  </w:style>
  <w:style w:type="paragraph" w:styleId="57">
    <w:name w:val="index 6"/>
    <w:basedOn w:val="1"/>
    <w:next w:val="1"/>
    <w:qFormat/>
    <w:uiPriority w:val="0"/>
    <w:pPr>
      <w:ind w:left="1000" w:leftChars="1000"/>
    </w:pPr>
  </w:style>
  <w:style w:type="paragraph" w:styleId="58">
    <w:name w:val="index 7"/>
    <w:basedOn w:val="1"/>
    <w:next w:val="1"/>
    <w:qFormat/>
    <w:uiPriority w:val="0"/>
    <w:pPr>
      <w:ind w:left="1200" w:leftChars="1200"/>
    </w:pPr>
  </w:style>
  <w:style w:type="paragraph" w:styleId="59">
    <w:name w:val="index 8"/>
    <w:basedOn w:val="1"/>
    <w:next w:val="1"/>
    <w:qFormat/>
    <w:uiPriority w:val="0"/>
    <w:pPr>
      <w:ind w:left="1400" w:leftChars="1400"/>
    </w:pPr>
  </w:style>
  <w:style w:type="paragraph" w:styleId="60">
    <w:name w:val="index 9"/>
    <w:basedOn w:val="1"/>
    <w:next w:val="1"/>
    <w:qFormat/>
    <w:uiPriority w:val="0"/>
    <w:pPr>
      <w:ind w:left="1600" w:leftChars="1600"/>
    </w:pPr>
  </w:style>
  <w:style w:type="paragraph" w:styleId="61">
    <w:name w:val="index heading"/>
    <w:basedOn w:val="1"/>
    <w:next w:val="52"/>
    <w:qFormat/>
    <w:uiPriority w:val="0"/>
    <w:rPr>
      <w:rFonts w:ascii="Arial" w:hAnsi="Arial" w:cs="Arial"/>
      <w:b/>
      <w:bCs/>
    </w:rPr>
  </w:style>
  <w:style w:type="character" w:styleId="62">
    <w:name w:val="line number"/>
    <w:basedOn w:val="11"/>
    <w:qFormat/>
    <w:uiPriority w:val="0"/>
  </w:style>
  <w:style w:type="paragraph" w:styleId="63">
    <w:name w:val="List"/>
    <w:basedOn w:val="1"/>
    <w:qFormat/>
    <w:uiPriority w:val="0"/>
    <w:pPr>
      <w:ind w:left="200" w:hanging="200" w:hangingChars="200"/>
    </w:pPr>
  </w:style>
  <w:style w:type="paragraph" w:styleId="64">
    <w:name w:val="List 2"/>
    <w:basedOn w:val="1"/>
    <w:qFormat/>
    <w:uiPriority w:val="0"/>
    <w:pPr>
      <w:ind w:left="100" w:leftChars="200" w:hanging="200" w:hangingChars="200"/>
    </w:pPr>
  </w:style>
  <w:style w:type="paragraph" w:styleId="65">
    <w:name w:val="List 3"/>
    <w:basedOn w:val="1"/>
    <w:qFormat/>
    <w:uiPriority w:val="0"/>
    <w:pPr>
      <w:ind w:left="100" w:leftChars="400" w:hanging="200" w:hangingChars="200"/>
    </w:pPr>
  </w:style>
  <w:style w:type="paragraph" w:styleId="66">
    <w:name w:val="List 4"/>
    <w:basedOn w:val="1"/>
    <w:qFormat/>
    <w:uiPriority w:val="0"/>
    <w:pPr>
      <w:ind w:left="100" w:leftChars="600" w:hanging="200" w:hangingChars="200"/>
    </w:pPr>
  </w:style>
  <w:style w:type="paragraph" w:styleId="67">
    <w:name w:val="List 5"/>
    <w:basedOn w:val="1"/>
    <w:qFormat/>
    <w:uiPriority w:val="0"/>
    <w:pPr>
      <w:ind w:left="100" w:leftChars="800" w:hanging="200" w:hangingChars="200"/>
    </w:pPr>
  </w:style>
  <w:style w:type="paragraph" w:styleId="68">
    <w:name w:val="List Bullet"/>
    <w:basedOn w:val="1"/>
    <w:qFormat/>
    <w:uiPriority w:val="0"/>
    <w:pPr>
      <w:numPr>
        <w:ilvl w:val="0"/>
        <w:numId w:val="1"/>
      </w:numPr>
    </w:pPr>
  </w:style>
  <w:style w:type="paragraph" w:styleId="69">
    <w:name w:val="List Bullet 2"/>
    <w:basedOn w:val="1"/>
    <w:qFormat/>
    <w:uiPriority w:val="0"/>
    <w:pPr>
      <w:numPr>
        <w:ilvl w:val="0"/>
        <w:numId w:val="2"/>
      </w:numPr>
    </w:pPr>
  </w:style>
  <w:style w:type="paragraph" w:styleId="70">
    <w:name w:val="List Bullet 3"/>
    <w:basedOn w:val="1"/>
    <w:qFormat/>
    <w:uiPriority w:val="0"/>
    <w:pPr>
      <w:numPr>
        <w:ilvl w:val="0"/>
        <w:numId w:val="3"/>
      </w:numPr>
    </w:pPr>
  </w:style>
  <w:style w:type="paragraph" w:styleId="71">
    <w:name w:val="List Bullet 4"/>
    <w:basedOn w:val="1"/>
    <w:qFormat/>
    <w:uiPriority w:val="0"/>
    <w:pPr>
      <w:numPr>
        <w:ilvl w:val="0"/>
        <w:numId w:val="4"/>
      </w:numPr>
    </w:pPr>
  </w:style>
  <w:style w:type="paragraph" w:styleId="72">
    <w:name w:val="List Bullet 5"/>
    <w:basedOn w:val="1"/>
    <w:qFormat/>
    <w:uiPriority w:val="0"/>
    <w:pPr>
      <w:numPr>
        <w:ilvl w:val="0"/>
        <w:numId w:val="5"/>
      </w:numPr>
    </w:pPr>
  </w:style>
  <w:style w:type="paragraph" w:styleId="73">
    <w:name w:val="List Continue"/>
    <w:basedOn w:val="1"/>
    <w:qFormat/>
    <w:uiPriority w:val="0"/>
    <w:pPr>
      <w:spacing w:after="120"/>
      <w:ind w:left="420" w:leftChars="200"/>
    </w:pPr>
  </w:style>
  <w:style w:type="paragraph" w:styleId="74">
    <w:name w:val="List Continue 2"/>
    <w:basedOn w:val="1"/>
    <w:qFormat/>
    <w:uiPriority w:val="0"/>
    <w:pPr>
      <w:spacing w:after="120"/>
      <w:ind w:left="840" w:leftChars="400"/>
    </w:pPr>
  </w:style>
  <w:style w:type="paragraph" w:styleId="75">
    <w:name w:val="List Continue 3"/>
    <w:basedOn w:val="1"/>
    <w:qFormat/>
    <w:uiPriority w:val="0"/>
    <w:pPr>
      <w:spacing w:after="120"/>
      <w:ind w:left="1260" w:leftChars="600"/>
    </w:pPr>
  </w:style>
  <w:style w:type="paragraph" w:styleId="76">
    <w:name w:val="List Continue 4"/>
    <w:basedOn w:val="1"/>
    <w:qFormat/>
    <w:uiPriority w:val="0"/>
    <w:pPr>
      <w:spacing w:after="120"/>
      <w:ind w:left="1680" w:leftChars="800"/>
    </w:pPr>
  </w:style>
  <w:style w:type="paragraph" w:styleId="77">
    <w:name w:val="List Continue 5"/>
    <w:basedOn w:val="1"/>
    <w:qFormat/>
    <w:uiPriority w:val="0"/>
    <w:pPr>
      <w:spacing w:after="120"/>
      <w:ind w:left="2100" w:leftChars="1000"/>
    </w:pPr>
  </w:style>
  <w:style w:type="paragraph" w:styleId="78">
    <w:name w:val="List Number"/>
    <w:basedOn w:val="1"/>
    <w:qFormat/>
    <w:uiPriority w:val="0"/>
    <w:pPr>
      <w:numPr>
        <w:ilvl w:val="0"/>
        <w:numId w:val="6"/>
      </w:numPr>
    </w:pPr>
  </w:style>
  <w:style w:type="paragraph" w:styleId="79">
    <w:name w:val="List Number 2"/>
    <w:basedOn w:val="1"/>
    <w:qFormat/>
    <w:uiPriority w:val="0"/>
    <w:pPr>
      <w:numPr>
        <w:ilvl w:val="0"/>
        <w:numId w:val="7"/>
      </w:numPr>
    </w:pPr>
  </w:style>
  <w:style w:type="paragraph" w:styleId="80">
    <w:name w:val="List Number 3"/>
    <w:basedOn w:val="1"/>
    <w:qFormat/>
    <w:uiPriority w:val="0"/>
    <w:pPr>
      <w:numPr>
        <w:ilvl w:val="0"/>
        <w:numId w:val="8"/>
      </w:numPr>
    </w:pPr>
  </w:style>
  <w:style w:type="paragraph" w:styleId="81">
    <w:name w:val="List Number 4"/>
    <w:basedOn w:val="1"/>
    <w:qFormat/>
    <w:uiPriority w:val="0"/>
    <w:pPr>
      <w:numPr>
        <w:ilvl w:val="0"/>
        <w:numId w:val="9"/>
      </w:numPr>
    </w:pPr>
  </w:style>
  <w:style w:type="paragraph" w:styleId="82">
    <w:name w:val="List Number 5"/>
    <w:basedOn w:val="1"/>
    <w:qFormat/>
    <w:uiPriority w:val="0"/>
    <w:pPr>
      <w:numPr>
        <w:ilvl w:val="0"/>
        <w:numId w:val="10"/>
      </w:numPr>
    </w:pPr>
  </w:style>
  <w:style w:type="paragraph" w:styleId="83">
    <w:name w:val="macro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 w:eastAsiaTheme="minorEastAsia"/>
      <w:kern w:val="2"/>
      <w:sz w:val="24"/>
      <w:szCs w:val="24"/>
      <w:lang w:val="en-US" w:eastAsia="zh-CN" w:bidi="ar-SA"/>
    </w:rPr>
  </w:style>
  <w:style w:type="paragraph" w:styleId="84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 w:cs="Arial"/>
      <w:sz w:val="24"/>
      <w:szCs w:val="24"/>
    </w:rPr>
  </w:style>
  <w:style w:type="paragraph" w:styleId="85">
    <w:name w:val="Normal (Web)"/>
    <w:basedOn w:val="1"/>
    <w:qFormat/>
    <w:uiPriority w:val="0"/>
    <w:rPr>
      <w:sz w:val="24"/>
      <w:szCs w:val="24"/>
    </w:rPr>
  </w:style>
  <w:style w:type="paragraph" w:styleId="86">
    <w:name w:val="Normal Indent"/>
    <w:basedOn w:val="1"/>
    <w:qFormat/>
    <w:uiPriority w:val="0"/>
    <w:pPr>
      <w:ind w:firstLine="420" w:firstLineChars="200"/>
    </w:pPr>
  </w:style>
  <w:style w:type="paragraph" w:styleId="87">
    <w:name w:val="Note Heading"/>
    <w:basedOn w:val="1"/>
    <w:next w:val="1"/>
    <w:qFormat/>
    <w:uiPriority w:val="0"/>
    <w:pPr>
      <w:jc w:val="center"/>
    </w:pPr>
  </w:style>
  <w:style w:type="character" w:styleId="88">
    <w:name w:val="page number"/>
    <w:basedOn w:val="11"/>
    <w:qFormat/>
    <w:uiPriority w:val="0"/>
  </w:style>
  <w:style w:type="paragraph" w:styleId="89">
    <w:name w:val="Plain Text"/>
    <w:basedOn w:val="1"/>
    <w:qFormat/>
    <w:uiPriority w:val="0"/>
    <w:rPr>
      <w:rFonts w:ascii="SimSun" w:hAnsi="Courier New" w:cs="Courier New"/>
      <w:szCs w:val="21"/>
    </w:rPr>
  </w:style>
  <w:style w:type="paragraph" w:styleId="90">
    <w:name w:val="Salutation"/>
    <w:basedOn w:val="1"/>
    <w:next w:val="1"/>
    <w:qFormat/>
    <w:uiPriority w:val="0"/>
  </w:style>
  <w:style w:type="paragraph" w:styleId="91">
    <w:name w:val="Signature"/>
    <w:basedOn w:val="1"/>
    <w:qFormat/>
    <w:uiPriority w:val="0"/>
    <w:pPr>
      <w:ind w:left="100" w:leftChars="2100"/>
    </w:pPr>
  </w:style>
  <w:style w:type="character" w:styleId="92">
    <w:name w:val="Strong"/>
    <w:basedOn w:val="11"/>
    <w:qFormat/>
    <w:uiPriority w:val="0"/>
    <w:rPr>
      <w:b/>
      <w:bCs/>
    </w:rPr>
  </w:style>
  <w:style w:type="paragraph" w:styleId="93">
    <w:name w:val="Subtitle"/>
    <w:basedOn w:val="1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table" w:styleId="94">
    <w:name w:val="Table 3D effects 1"/>
    <w:basedOn w:val="12"/>
    <w:qFormat/>
    <w:uiPriority w:val="0"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5">
    <w:name w:val="Table 3D effects 2"/>
    <w:basedOn w:val="12"/>
    <w:qFormat/>
    <w:uiPriority w:val="0"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3D effects 3"/>
    <w:basedOn w:val="12"/>
    <w:qFormat/>
    <w:uiPriority w:val="0"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1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2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Classic 3"/>
    <w:basedOn w:val="12"/>
    <w:qFormat/>
    <w:uiPriority w:val="0"/>
    <w:pPr>
      <w:widowControl w:val="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00">
    <w:name w:val="Table Classic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lorful 1"/>
    <w:basedOn w:val="12"/>
    <w:qFormat/>
    <w:uiPriority w:val="0"/>
    <w:pPr>
      <w:widowControl w:val="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2">
    <w:name w:val="Table Colorful 2"/>
    <w:basedOn w:val="12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3">
    <w:name w:val="Table Colorful 3"/>
    <w:basedOn w:val="12"/>
    <w:qFormat/>
    <w:uiPriority w:val="0"/>
    <w:pPr>
      <w:widowControl w:val="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4">
    <w:name w:val="Table Columns 1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2"/>
    <w:basedOn w:val="12"/>
    <w:qFormat/>
    <w:uiPriority w:val="0"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Columns 3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4"/>
    <w:basedOn w:val="12"/>
    <w:qFormat/>
    <w:uiPriority w:val="0"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8">
    <w:name w:val="Table Columns 5"/>
    <w:basedOn w:val="12"/>
    <w:qFormat/>
    <w:uiPriority w:val="0"/>
    <w:pPr>
      <w:widowControl w:val="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9">
    <w:name w:val="Table Contemporary"/>
    <w:basedOn w:val="12"/>
    <w:qFormat/>
    <w:uiPriority w:val="0"/>
    <w:pPr>
      <w:widowControl w:val="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0">
    <w:name w:val="Table Elegant"/>
    <w:basedOn w:val="12"/>
    <w:qFormat/>
    <w:uiPriority w:val="0"/>
    <w:pPr>
      <w:widowControl w:val="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2">
    <w:name w:val="Table Grid 1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Grid 2"/>
    <w:basedOn w:val="12"/>
    <w:qFormat/>
    <w:uiPriority w:val="0"/>
    <w:pPr>
      <w:widowControl w:val="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4">
    <w:name w:val="Table Grid 3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5">
    <w:name w:val="Table Grid 4"/>
    <w:basedOn w:val="12"/>
    <w:qFormat/>
    <w:uiPriority w:val="0"/>
    <w:pPr>
      <w:widowControl w:val="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6">
    <w:name w:val="Table Grid 5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7">
    <w:name w:val="Table Grid 6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8">
    <w:name w:val="Table Grid 7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9">
    <w:name w:val="Table Grid 8"/>
    <w:basedOn w:val="12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0">
    <w:name w:val="Table List 1"/>
    <w:basedOn w:val="12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1">
    <w:name w:val="Table List 2"/>
    <w:basedOn w:val="12"/>
    <w:qFormat/>
    <w:uiPriority w:val="0"/>
    <w:pPr>
      <w:widowControl w:val="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2">
    <w:name w:val="Table List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23">
    <w:name w:val="Table List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24">
    <w:name w:val="Table List 5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5">
    <w:name w:val="Table List 6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List 7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27">
    <w:name w:val="Table List 8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paragraph" w:styleId="128">
    <w:name w:val="table of authorities"/>
    <w:basedOn w:val="1"/>
    <w:next w:val="1"/>
    <w:qFormat/>
    <w:uiPriority w:val="0"/>
    <w:pPr>
      <w:ind w:left="420" w:leftChars="200"/>
    </w:pPr>
  </w:style>
  <w:style w:type="paragraph" w:styleId="129">
    <w:name w:val="table of figures"/>
    <w:basedOn w:val="1"/>
    <w:next w:val="1"/>
    <w:qFormat/>
    <w:uiPriority w:val="0"/>
    <w:pPr>
      <w:ind w:leftChars="200" w:hanging="200" w:hangingChars="200"/>
    </w:pPr>
  </w:style>
  <w:style w:type="table" w:styleId="130">
    <w:name w:val="Table Professional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1">
    <w:name w:val="Table Simple 1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32">
    <w:name w:val="Table Simple 2"/>
    <w:basedOn w:val="12"/>
    <w:qFormat/>
    <w:uiPriority w:val="0"/>
    <w:pPr>
      <w:widowControl w:val="0"/>
      <w:jc w:val="both"/>
    </w:p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33">
    <w:name w:val="Table Simple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4">
    <w:name w:val="Table Subtle 1"/>
    <w:basedOn w:val="12"/>
    <w:qFormat/>
    <w:uiPriority w:val="0"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5">
    <w:name w:val="Table Subtle 2"/>
    <w:basedOn w:val="12"/>
    <w:qFormat/>
    <w:uiPriority w:val="0"/>
    <w:pPr>
      <w:widowControl w:val="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6">
    <w:name w:val="Table Theme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37">
    <w:name w:val="Table Web 1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8">
    <w:name w:val="Table Web 2"/>
    <w:basedOn w:val="12"/>
    <w:qFormat/>
    <w:uiPriority w:val="0"/>
    <w:pPr>
      <w:widowControl w:val="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9">
    <w:name w:val="Table Web 3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styleId="140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41">
    <w:name w:val="toa heading"/>
    <w:basedOn w:val="1"/>
    <w:next w:val="1"/>
    <w:qFormat/>
    <w:uiPriority w:val="0"/>
    <w:pPr>
      <w:spacing w:before="120"/>
    </w:pPr>
    <w:rPr>
      <w:rFonts w:ascii="Arial" w:hAnsi="Arial" w:cs="Arial"/>
      <w:sz w:val="24"/>
      <w:szCs w:val="24"/>
    </w:rPr>
  </w:style>
  <w:style w:type="paragraph" w:styleId="142">
    <w:name w:val="toc 1"/>
    <w:basedOn w:val="1"/>
    <w:next w:val="1"/>
    <w:qFormat/>
    <w:uiPriority w:val="0"/>
  </w:style>
  <w:style w:type="paragraph" w:styleId="143">
    <w:name w:val="toc 2"/>
    <w:basedOn w:val="1"/>
    <w:next w:val="1"/>
    <w:qFormat/>
    <w:uiPriority w:val="0"/>
    <w:pPr>
      <w:ind w:left="420" w:leftChars="200"/>
    </w:pPr>
  </w:style>
  <w:style w:type="paragraph" w:styleId="144">
    <w:name w:val="toc 3"/>
    <w:basedOn w:val="1"/>
    <w:next w:val="1"/>
    <w:qFormat/>
    <w:uiPriority w:val="0"/>
    <w:pPr>
      <w:ind w:left="840" w:leftChars="400"/>
    </w:pPr>
  </w:style>
  <w:style w:type="paragraph" w:styleId="145">
    <w:name w:val="toc 4"/>
    <w:basedOn w:val="1"/>
    <w:next w:val="1"/>
    <w:qFormat/>
    <w:uiPriority w:val="0"/>
    <w:pPr>
      <w:ind w:left="1260" w:leftChars="600"/>
    </w:pPr>
  </w:style>
  <w:style w:type="paragraph" w:styleId="146">
    <w:name w:val="toc 5"/>
    <w:basedOn w:val="1"/>
    <w:next w:val="1"/>
    <w:qFormat/>
    <w:uiPriority w:val="0"/>
    <w:pPr>
      <w:ind w:left="1680" w:leftChars="800"/>
    </w:pPr>
  </w:style>
  <w:style w:type="paragraph" w:styleId="147">
    <w:name w:val="toc 6"/>
    <w:basedOn w:val="1"/>
    <w:next w:val="1"/>
    <w:qFormat/>
    <w:uiPriority w:val="0"/>
    <w:pPr>
      <w:ind w:left="2100" w:leftChars="1000"/>
    </w:pPr>
  </w:style>
  <w:style w:type="paragraph" w:styleId="148">
    <w:name w:val="toc 7"/>
    <w:basedOn w:val="1"/>
    <w:next w:val="1"/>
    <w:qFormat/>
    <w:uiPriority w:val="0"/>
    <w:pPr>
      <w:ind w:left="2520" w:leftChars="1200"/>
    </w:pPr>
  </w:style>
  <w:style w:type="paragraph" w:styleId="149">
    <w:name w:val="toc 8"/>
    <w:basedOn w:val="1"/>
    <w:next w:val="1"/>
    <w:qFormat/>
    <w:uiPriority w:val="0"/>
    <w:pPr>
      <w:ind w:left="2940" w:leftChars="1400"/>
    </w:pPr>
  </w:style>
  <w:style w:type="paragraph" w:styleId="150">
    <w:name w:val="toc 9"/>
    <w:basedOn w:val="1"/>
    <w:next w:val="1"/>
    <w:qFormat/>
    <w:uiPriority w:val="0"/>
    <w:pPr>
      <w:ind w:left="3360" w:leftChars="1600"/>
    </w:pPr>
  </w:style>
  <w:style w:type="table" w:styleId="151">
    <w:name w:val="Light Shading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152">
    <w:name w:val="Light Shading Accent 1"/>
    <w:basedOn w:val="12"/>
    <w:qFormat/>
    <w:uiPriority w:val="60"/>
    <w:rPr>
      <w:color w:val="365F91"/>
    </w:rPr>
    <w:tblPr>
      <w:tblBorders>
        <w:top w:val="single" w:color="4F81BD" w:sz="8" w:space="0"/>
        <w:bottom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153">
    <w:name w:val="Light Shading Accent 2"/>
    <w:basedOn w:val="12"/>
    <w:qFormat/>
    <w:uiPriority w:val="60"/>
    <w:rPr>
      <w:color w:val="943634"/>
    </w:rPr>
    <w:tblPr>
      <w:tblBorders>
        <w:top w:val="single" w:color="C0504D" w:sz="8" w:space="0"/>
        <w:bottom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54">
    <w:name w:val="Light Shading Accent 3"/>
    <w:basedOn w:val="12"/>
    <w:qFormat/>
    <w:uiPriority w:val="60"/>
    <w:rPr>
      <w:color w:val="76923C"/>
    </w:rPr>
    <w:tblPr>
      <w:tblBorders>
        <w:top w:val="single" w:color="9BBB59" w:sz="8" w:space="0"/>
        <w:bottom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155">
    <w:name w:val="Light Shading Accent 4"/>
    <w:basedOn w:val="12"/>
    <w:qFormat/>
    <w:uiPriority w:val="60"/>
    <w:rPr>
      <w:color w:val="5F497A"/>
    </w:rPr>
    <w:tblPr>
      <w:tblBorders>
        <w:top w:val="single" w:color="8064A2" w:sz="8" w:space="0"/>
        <w:bottom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156">
    <w:name w:val="Light Shading Accent 5"/>
    <w:basedOn w:val="12"/>
    <w:qFormat/>
    <w:uiPriority w:val="60"/>
    <w:rPr>
      <w:color w:val="31849B"/>
    </w:rPr>
    <w:tblPr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57">
    <w:name w:val="Light Shading Accent 6"/>
    <w:basedOn w:val="12"/>
    <w:qFormat/>
    <w:uiPriority w:val="60"/>
    <w:rPr>
      <w:color w:val="E36C0A"/>
    </w:rPr>
    <w:tblPr>
      <w:tblBorders>
        <w:top w:val="single" w:color="F79646" w:sz="8" w:space="0"/>
        <w:bottom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58">
    <w:name w:val="Light List"/>
    <w:basedOn w:val="12"/>
    <w:qFormat/>
    <w:uiPriority w:val="61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</w:style>
  <w:style w:type="table" w:styleId="159">
    <w:name w:val="Light List Accent 1"/>
    <w:basedOn w:val="12"/>
    <w:qFormat/>
    <w:uiPriority w:val="61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</w:style>
  <w:style w:type="table" w:styleId="160">
    <w:name w:val="Light List Accent 2"/>
    <w:basedOn w:val="12"/>
    <w:qFormat/>
    <w:uiPriority w:val="61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</w:style>
  <w:style w:type="table" w:styleId="161">
    <w:name w:val="Light List Accent 3"/>
    <w:basedOn w:val="12"/>
    <w:qFormat/>
    <w:uiPriority w:val="61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</w:style>
  <w:style w:type="table" w:styleId="162">
    <w:name w:val="Light List Accent 4"/>
    <w:basedOn w:val="12"/>
    <w:qFormat/>
    <w:uiPriority w:val="61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</w:style>
  <w:style w:type="table" w:styleId="163">
    <w:name w:val="Light List Accent 5"/>
    <w:basedOn w:val="12"/>
    <w:qFormat/>
    <w:uiPriority w:val="61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</w:style>
  <w:style w:type="table" w:styleId="164">
    <w:name w:val="Light List Accent 6"/>
    <w:basedOn w:val="12"/>
    <w:qFormat/>
    <w:uiPriority w:val="61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</w:style>
  <w:style w:type="table" w:styleId="165">
    <w:name w:val="Light Grid"/>
    <w:basedOn w:val="12"/>
    <w:qFormat/>
    <w:uiPriority w:val="62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1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  <w:shd w:val="clear" w:color="auto" w:fill="C0C0C0"/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  <w:shd w:val="clear" w:color="auto" w:fill="C0C0C0"/>
      </w:tcPr>
    </w:tblStylePr>
    <w:tblStylePr w:type="band2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</w:tcPr>
    </w:tblStylePr>
  </w:style>
  <w:style w:type="table" w:styleId="166">
    <w:name w:val="Light Grid Accent 1"/>
    <w:basedOn w:val="12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1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table" w:styleId="167">
    <w:name w:val="Light Grid Accent 2"/>
    <w:basedOn w:val="12"/>
    <w:qFormat/>
    <w:uiPriority w:val="62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1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  <w:shd w:val="clear" w:color="auto" w:fill="EFD3D2"/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  <w:shd w:val="clear" w:color="auto" w:fill="EFD3D2"/>
      </w:tcPr>
    </w:tblStylePr>
    <w:tblStylePr w:type="band2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</w:tcPr>
    </w:tblStylePr>
  </w:style>
  <w:style w:type="table" w:styleId="168">
    <w:name w:val="Light Grid Accent 3"/>
    <w:basedOn w:val="12"/>
    <w:qFormat/>
    <w:uiPriority w:val="62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1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  <w:shd w:val="clear" w:color="auto" w:fill="E6EED5"/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  <w:shd w:val="clear" w:color="auto" w:fill="E6EED5"/>
      </w:tcPr>
    </w:tblStylePr>
    <w:tblStylePr w:type="band2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</w:tcPr>
    </w:tblStylePr>
  </w:style>
  <w:style w:type="table" w:styleId="169">
    <w:name w:val="Light Grid Accent 4"/>
    <w:basedOn w:val="12"/>
    <w:qFormat/>
    <w:uiPriority w:val="62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1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  <w:shd w:val="clear" w:color="auto" w:fill="DFD8E8"/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  <w:shd w:val="clear" w:color="auto" w:fill="DFD8E8"/>
      </w:tcPr>
    </w:tblStylePr>
    <w:tblStylePr w:type="band2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</w:tcPr>
    </w:tblStylePr>
  </w:style>
  <w:style w:type="table" w:styleId="170">
    <w:name w:val="Light Grid Accent 5"/>
    <w:basedOn w:val="12"/>
    <w:qFormat/>
    <w:uiPriority w:val="62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1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  <w:shd w:val="clear" w:color="auto" w:fill="D2EAF1"/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  <w:shd w:val="clear" w:color="auto" w:fill="D2EAF1"/>
      </w:tcPr>
    </w:tblStylePr>
    <w:tblStylePr w:type="band2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</w:tcPr>
    </w:tblStylePr>
  </w:style>
  <w:style w:type="table" w:styleId="171">
    <w:name w:val="Light Grid Accent 6"/>
    <w:basedOn w:val="12"/>
    <w:qFormat/>
    <w:uiPriority w:val="62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1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  <w:shd w:val="clear" w:color="auto" w:fill="FDE4D0"/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  <w:shd w:val="clear" w:color="auto" w:fill="FDE4D0"/>
      </w:tcPr>
    </w:tblStylePr>
    <w:tblStylePr w:type="band2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</w:tcPr>
    </w:tblStylePr>
  </w:style>
  <w:style w:type="table" w:styleId="172">
    <w:name w:val="Medium Shading 1"/>
    <w:basedOn w:val="12"/>
    <w:qFormat/>
    <w:uiPriority w:val="63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404040" w:sz="8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sz="6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3">
    <w:name w:val="Medium Shading 1 Accent 1"/>
    <w:basedOn w:val="12"/>
    <w:qFormat/>
    <w:uiPriority w:val="63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BA0CD" w:sz="8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sz="6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4">
    <w:name w:val="Medium Shading 1 Accent 2"/>
    <w:basedOn w:val="12"/>
    <w:qFormat/>
    <w:uiPriority w:val="63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CF7B79" w:sz="8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sz="6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5">
    <w:name w:val="Medium Shading 1 Accent 3"/>
    <w:basedOn w:val="12"/>
    <w:qFormat/>
    <w:uiPriority w:val="63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B3CC82" w:sz="8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sz="6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6">
    <w:name w:val="Medium Shading 1 Accent 4"/>
    <w:basedOn w:val="12"/>
    <w:qFormat/>
    <w:uiPriority w:val="63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9F8AB9" w:sz="8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sz="6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7">
    <w:name w:val="Medium Shading 1 Accent 5"/>
    <w:basedOn w:val="12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8">
    <w:name w:val="Medium Shading 1 Accent 6"/>
    <w:basedOn w:val="12"/>
    <w:qFormat/>
    <w:uiPriority w:val="63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F9B074" w:sz="8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sz="6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9">
    <w:name w:val="Medium Shading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0">
    <w:name w:val="Medium Shading 2 Accent 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1">
    <w:name w:val="Medium Shading 2 Accent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2">
    <w:name w:val="Medium Shading 2 Accent 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3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4">
    <w:name w:val="Medium Shading 2 Accent 5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5">
    <w:name w:val="Medium Shading 2 Accent 6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6">
    <w:name w:val="Medium List 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000000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187">
    <w:name w:val="Medium List 1 Accent 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F81B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188">
    <w:name w:val="Medium List 1 Accent 2"/>
    <w:basedOn w:val="12"/>
    <w:qFormat/>
    <w:uiPriority w:val="65"/>
    <w:rPr>
      <w:color w:val="000000"/>
    </w:rPr>
    <w:tblPr>
      <w:tblBorders>
        <w:top w:val="single" w:color="C0504D" w:sz="8" w:space="0"/>
        <w:bottom w:val="single" w:color="C0504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C0504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189">
    <w:name w:val="Medium List 1 Accent 3"/>
    <w:basedOn w:val="12"/>
    <w:qFormat/>
    <w:uiPriority w:val="65"/>
    <w:rPr>
      <w:color w:val="000000"/>
    </w:rPr>
    <w:tblPr>
      <w:tblBorders>
        <w:top w:val="single" w:color="9BBB59" w:sz="8" w:space="0"/>
        <w:bottom w:val="single" w:color="9BBB59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9BBB59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190">
    <w:name w:val="Medium List 1 Accent 4"/>
    <w:basedOn w:val="12"/>
    <w:qFormat/>
    <w:uiPriority w:val="65"/>
    <w:rPr>
      <w:color w:val="000000"/>
    </w:rPr>
    <w:tblPr>
      <w:tblBorders>
        <w:top w:val="single" w:color="8064A2" w:sz="8" w:space="0"/>
        <w:bottom w:val="single" w:color="8064A2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8064A2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191">
    <w:name w:val="Medium List 1 Accent 5"/>
    <w:basedOn w:val="12"/>
    <w:qFormat/>
    <w:uiPriority w:val="65"/>
    <w:rPr>
      <w:color w:val="000000"/>
    </w:rPr>
    <w:tblPr>
      <w:tblBorders>
        <w:top w:val="single" w:color="4BACC6" w:sz="8" w:space="0"/>
        <w:bottom w:val="single" w:color="4BACC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BACC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192">
    <w:name w:val="Medium List 1 Accent 6"/>
    <w:basedOn w:val="12"/>
    <w:qFormat/>
    <w:uiPriority w:val="65"/>
    <w:rPr>
      <w:color w:val="000000"/>
    </w:rPr>
    <w:tblPr>
      <w:tblBorders>
        <w:top w:val="single" w:color="F79646" w:sz="8" w:space="0"/>
        <w:bottom w:val="single" w:color="F7964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F7964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193">
    <w:name w:val="Medium Lis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000000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000000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000000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4">
    <w:name w:val="Medium List 2 Accent 1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F81B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F81B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F81B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5">
    <w:name w:val="Medium List 2 Accen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C0504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C0504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6">
    <w:name w:val="Medium List 2 Accent 3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9BBB59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9BBB59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7">
    <w:name w:val="Medium List 2 Accent 4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8064A2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8064A2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8">
    <w:name w:val="Medium List 2 Accent 5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BACC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BACC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9">
    <w:name w:val="Medium List 2 Accent 6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F7964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F7964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200">
    <w:name w:val="Medium Grid 1"/>
    <w:basedOn w:val="12"/>
    <w:qFormat/>
    <w:uiPriority w:val="67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  <w:insideV w:val="single" w:color="404040" w:sz="8" w:space="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01">
    <w:name w:val="Medium Grid 1 Accent 1"/>
    <w:basedOn w:val="12"/>
    <w:qFormat/>
    <w:uiPriority w:val="67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  <w:insideV w:val="single" w:color="7BA0CD" w:sz="8" w:space="0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02">
    <w:name w:val="Medium Grid 1 Accent 2"/>
    <w:basedOn w:val="12"/>
    <w:qFormat/>
    <w:uiPriority w:val="67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  <w:insideV w:val="single" w:color="CF7B79" w:sz="8" w:space="0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03">
    <w:name w:val="Medium Grid 1 Accent 3"/>
    <w:basedOn w:val="12"/>
    <w:qFormat/>
    <w:uiPriority w:val="67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  <w:insideV w:val="single" w:color="B3CC82" w:sz="8" w:space="0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04">
    <w:name w:val="Medium Grid 1 Accent 4"/>
    <w:basedOn w:val="12"/>
    <w:qFormat/>
    <w:uiPriority w:val="67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  <w:insideV w:val="single" w:color="9F8AB9" w:sz="8" w:space="0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05">
    <w:name w:val="Medium Grid 1 Accent 5"/>
    <w:basedOn w:val="12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06">
    <w:name w:val="Medium Grid 1 Accent 6"/>
    <w:basedOn w:val="12"/>
    <w:qFormat/>
    <w:uiPriority w:val="67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  <w:insideV w:val="single" w:color="F9B074" w:sz="8" w:space="0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207">
    <w:name w:val="Medium Grid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08">
    <w:name w:val="Medium Grid 2 Accent 1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209">
    <w:name w:val="Medium Grid 2 Accent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210">
    <w:name w:val="Medium Grid 2 Accent 3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211">
    <w:name w:val="Medium Grid 2 Accent 4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212">
    <w:name w:val="Medium Grid 2 Accent 5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213">
    <w:name w:val="Medium Grid 2 Accent 6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214">
    <w:name w:val="Medium Grid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215">
    <w:name w:val="Medium Grid 3 Accent 1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216">
    <w:name w:val="Medium Grid 3 Accent 2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217">
    <w:name w:val="Medium Grid 3 Accent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218">
    <w:name w:val="Medium Grid 3 Accent 4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219">
    <w:name w:val="Medium Grid 3 Accent 5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220">
    <w:name w:val="Medium Grid 3 Accent 6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table" w:styleId="221">
    <w:name w:val="Dark List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222">
    <w:name w:val="Dark List Accent 1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223">
    <w:name w:val="Dark List Accent 2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224">
    <w:name w:val="Dark List Accent 3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225">
    <w:name w:val="Dark List Accent 4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226">
    <w:name w:val="Dark List Accent 5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227">
    <w:name w:val="Dark List Accent 6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styleId="228">
    <w:name w:val="Colorful Shading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000000" w:sz="4" w:space="0"/>
        <w:bottom w:val="single" w:color="000000" w:sz="4" w:space="0"/>
        <w:right w:val="single" w:color="000000" w:sz="4" w:space="0"/>
        <w:insideH w:val="single" w:color="FFFFFF" w:sz="4" w:space="0"/>
        <w:insideV w:val="single" w:color="FFFFFF" w:sz="4" w:space="0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29">
    <w:name w:val="Colorful Shading Accent 1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0">
    <w:name w:val="Colorful Shading Accent 2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C0504D" w:sz="4" w:space="0"/>
        <w:bottom w:val="single" w:color="C0504D" w:sz="4" w:space="0"/>
        <w:right w:val="single" w:color="C0504D" w:sz="4" w:space="0"/>
        <w:insideH w:val="single" w:color="FFFFFF" w:sz="4" w:space="0"/>
        <w:insideV w:val="single" w:color="FFFFFF" w:sz="4" w:space="0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1">
    <w:name w:val="Colorful Shading Accent 3"/>
    <w:basedOn w:val="12"/>
    <w:qFormat/>
    <w:uiPriority w:val="71"/>
    <w:rPr>
      <w:color w:val="000000"/>
    </w:rPr>
    <w:tblPr>
      <w:tblBorders>
        <w:top w:val="single" w:color="8064A2" w:sz="24" w:space="0"/>
        <w:left w:val="single" w:color="9BBB59" w:sz="4" w:space="0"/>
        <w:bottom w:val="single" w:color="9BBB59" w:sz="4" w:space="0"/>
        <w:right w:val="single" w:color="9BBB59" w:sz="4" w:space="0"/>
        <w:insideH w:val="single" w:color="FFFFFF" w:sz="4" w:space="0"/>
        <w:insideV w:val="single" w:color="FFFFFF" w:sz="4" w:space="0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232">
    <w:name w:val="Colorful Shading Accent 4"/>
    <w:basedOn w:val="12"/>
    <w:qFormat/>
    <w:uiPriority w:val="71"/>
    <w:rPr>
      <w:color w:val="000000"/>
    </w:rPr>
    <w:tblPr>
      <w:tblBorders>
        <w:top w:val="single" w:color="9BBB59" w:sz="24" w:space="0"/>
        <w:left w:val="single" w:color="8064A2" w:sz="4" w:space="0"/>
        <w:bottom w:val="single" w:color="8064A2" w:sz="4" w:space="0"/>
        <w:right w:val="single" w:color="8064A2" w:sz="4" w:space="0"/>
        <w:insideH w:val="single" w:color="FFFFFF" w:sz="4" w:space="0"/>
        <w:insideV w:val="single" w:color="FFFFFF" w:sz="4" w:space="0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3">
    <w:name w:val="Colorful Shading Accent 5"/>
    <w:basedOn w:val="12"/>
    <w:qFormat/>
    <w:uiPriority w:val="71"/>
    <w:rPr>
      <w:color w:val="000000"/>
    </w:rPr>
    <w:tblPr>
      <w:tblBorders>
        <w:top w:val="single" w:color="F79646" w:sz="24" w:space="0"/>
        <w:left w:val="single" w:color="4BACC6" w:sz="4" w:space="0"/>
        <w:bottom w:val="single" w:color="4BACC6" w:sz="4" w:space="0"/>
        <w:right w:val="single" w:color="4BACC6" w:sz="4" w:space="0"/>
        <w:insideH w:val="single" w:color="FFFFFF" w:sz="4" w:space="0"/>
        <w:insideV w:val="single" w:color="FFFFFF" w:sz="4" w:space="0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4">
    <w:name w:val="Colorful Shading Accent 6"/>
    <w:basedOn w:val="12"/>
    <w:qFormat/>
    <w:uiPriority w:val="71"/>
    <w:rPr>
      <w:color w:val="000000"/>
    </w:rPr>
    <w:tblPr>
      <w:tblBorders>
        <w:top w:val="single" w:color="4BACC6" w:sz="24" w:space="0"/>
        <w:left w:val="single" w:color="F79646" w:sz="4" w:space="0"/>
        <w:bottom w:val="single" w:color="F79646" w:sz="4" w:space="0"/>
        <w:right w:val="single" w:color="F79646" w:sz="4" w:space="0"/>
        <w:insideH w:val="single" w:color="FFFFFF" w:sz="4" w:space="0"/>
        <w:insideV w:val="single" w:color="FFFFFF" w:sz="4" w:space="0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5">
    <w:name w:val="Colorful List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236">
    <w:name w:val="Colorful List Accent 1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237">
    <w:name w:val="Colorful List Accent 2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238">
    <w:name w:val="Colorful List Accent 3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239">
    <w:name w:val="Colorful List Accent 4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240">
    <w:name w:val="Colorful List Accent 5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241">
    <w:name w:val="Colorful List Accent 6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242">
    <w:name w:val="Colorful Grid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43">
    <w:name w:val="Colorful Grid Accent 1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44">
    <w:name w:val="Colorful Grid Accent 2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45">
    <w:name w:val="Colorful Grid Accent 3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46">
    <w:name w:val="Colorful Grid Accent 4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47">
    <w:name w:val="Colorful Grid Accent 5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48">
    <w:name w:val="Colorful Grid Accent 6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3" Type="http://schemas.openxmlformats.org/officeDocument/2006/relationships/fontTable" Target="fontTable.xml"/><Relationship Id="rId52" Type="http://schemas.openxmlformats.org/officeDocument/2006/relationships/numbering" Target="numbering.xml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0</Words>
  <Characters>0</Characters>
  <Lines>1</Lines>
  <Paragraphs>1</Paragraphs>
  <TotalTime>43</TotalTime>
  <ScaleCrop>false</ScaleCrop>
  <LinksUpToDate>false</LinksUpToDate>
  <CharactersWithSpaces>0</CharactersWithSpaces>
  <Application>WPS Office_12.2.0.19805_F1E327BC-269C-435d-A152-05C5408002CA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2024-07-06T14:14:00Z</dcterms:created>
  <dc:creator>TANMAY</dc:creator>
  <cp:lastModifiedBy>TANMAY</cp:lastModifiedBy>
  <dcterms:modified xsi:type="dcterms:W3CDTF">2025-02-21T13:55:07Z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1033-12.2.0.19805</vt:lpwstr>
  </property>
  <property fmtid="{D5CDD505-2E9C-101B-9397-08002B2CF9AE}" pid="3" name="ICV">
    <vt:lpwstr>299EFD687A3C42A48ACE2D942E7C353B_11</vt:lpwstr>
  </property>
</Properties>
</file>